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10. TỔNG HỢP VÀ PHÂN TÍCH LỰC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15 – 16)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Thực hiện được phép tổng hợp lực theo quy tắc hình bình hành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Phân tích được một lực thành hai lực thành phần theo hai phương cho trước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độ lớn hợp lực trong trường hợp hai lực đồng phẳng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Vận dụng tổng hợp và phân tích lực giải bài toán cân bằng đơn giản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Tổng hợp và phân tích lực.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10.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10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10.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10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10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Tổng hợp và phân tích lực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Tổng hợp và phân tích lực.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10.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10</w:t>
        <w:br/>
        <w:t>Tổng hợp lực: F⃗ = F⃗₁ + F⃗₂ (quy tắc HBH)</w:t>
        <w:br/>
        <w:t>Hai lực cùng chiều: F = F₁ + F₂</w:t>
        <w:br/>
        <w:t>Hai lực ngược chiều: F = |F₁ – F₂|</w:t>
        <w:br/>
        <w:t>Hai lực vuông góc: F = √(F₁² + F₂²)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