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6. CHUYỂN ĐỘNG THẲNG ĐỀU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1 tiết  (Tiết PPCT: 8 – 8)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chuyển động thẳng đều: vận tốc không đổi về độ lớn và hướng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phương trình toạ độ: x = x₀ + vt và phương trình vận tốc v = const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Vẽ và phân tích đồ thị x–t (đường thẳng) và v–t (đường thẳng nằm ngang)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bài tập gặp nhau của hai chuyển động thẳng đều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Chuyển động thẳng đều.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6.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6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6.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6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6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Chuyển động thẳng đều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Chuyển động thẳng đều.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6.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6</w:t>
        <w:br/>
        <w:t>Chuyển động thẳng đều: v = const; a = 0</w:t>
        <w:br/>
        <w:t>PT toạ độ: x = x₀ + vt</w:t>
        <w:br/>
        <w:t>Đồ thị x–t: đường thẳng nghiêng; v–t: đường nằm ngang</w:t>
        <w:br/>
        <w:t>Bài toán gặp nhau: x₁ = x₂ → t = ?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