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5. GIA TỐC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1 tiết  (Tiết PPCT: 7 – 7)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gia tốc: a⃗ = Δv⃗/Δt; đơn vị m/s²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Phân biệt gia tốc dương (tăng tốc) và âm (giảm tốc) trong chuyển động thẳng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gia tốc trung bình từ bảng số liệu vận tốc–thời gian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Vẽ và phân tích đồ thị vận tốc–thời gian để xác định gia tốc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Gia tốc.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5.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5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5.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5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5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Gia tốc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Gia tốc.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5.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5</w:t>
        <w:br/>
        <w:t>Gia tốc: a = Δv/Δt = (v₂–v₁)/(t₂–t₁)</w:t>
        <w:br/>
        <w:t>Đơn vị: m/s²</w:t>
        <w:br/>
        <w:t>Trên đồ thị v–t: a = hệ số góc của đường thẳng</w:t>
        <w:br/>
        <w:t>Tăng tốc: a ___ 0; Giảm tốc: a ___ 0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