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4. TỐC ĐỘ VÀ VẬN TỐC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1 tiết  (Tiết PPCT: 6 – 6)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được tốc độ (đại lượng vô hướng) và vận tốc (đại lượng vectơ)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biểu thức tính tốc độ trung bình: v̄ = s/t và vận tốc trung bình v⃗ = d⃗/t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tốc độ và vận tốc trung bình trong các bài toán cụ thể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khái niệm vận tốc giải thích hiện tượng chuyển động trong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Tốc độ và vận tốc.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4.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4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4.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4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4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Tốc độ và vận tốc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Tốc độ và vận tốc.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4.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4</w:t>
        <w:br/>
        <w:t>Tốc độ TB: v = s/t = ___m/s = ___km/h</w:t>
        <w:br/>
        <w:t>Vận tốc TB: v⃗ = d⃗/t (vectơ, hướng theo d⃗)</w:t>
        <w:br/>
        <w:t>Phân biệt: Tốc độ ___ (vô hướng); Vận tốc ___ (vectơ)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