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2. MÔ TẢ CHUYỂN ĐỘNG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3 – 4)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chuyển động cơ học và nêu tính tương đối của chuyển động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khái niệm chất điểm, hệ quy chiếu, xác định vị trí của vật trong không gian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biệt được quỹ đạo chuyển động: thẳng, cong, tròn; cho ví dụ thực tế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ý nghĩa của hệ toạ độ Descartes trong mô tả chuyển động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Chuyển động là gì?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định nghĩa chuyển động cơ học và tính tương đối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tình huống: người ngồi trên tàu và người đứng trên sân ga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Nhận xét đúng về tính tương đối của chuyển động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hình ảnh: người ngồi trên tàu hoả đang chạy. Hỏi: 'Người đó chuyển động hay đứng yên? Tuỳ thuộc vào ai nhìn?' HS thảo luận cặp đôi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thảo luận và ghi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hai trường hợp: nhìn từ người trên tàu vs nhìn từ người trên sân ga.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chốt: Chuyển động hay đứng yên phụ thuộc vào hệ quy chiếu. Đây là tính tương đối của chuyển động. Dẫn vào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Hệ quy chiếu và mô tả vị trí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xác định được vị trí vật trong hệ quy chiếu và mô tả quỹ đạo chuyển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thực hành xác định toạ độ điểm trên hệ trục Oxy và mô tả quỹ đạo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HT: xác định toạ độ 5 điểm đúng; phân loại 3 quỹ đạo chuyển động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vẽ hệ trục Oxy. Nhóm 1+2: Xác định toạ độ (x, y) của 5 điểm A, B, C, D, E cho trước; vẽ điểm M(3; –2) lên hệ trục. Nhóm 3+4: Xác định quỹ đạo chuyển động (thẳng/cong/tròn) của: bóng đá đang bay, kim đồng hồ, xe ô tô trên đường thẳng, hòn đá ném ngang.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làm việc. GV hỗ trợ nhóm gặp khó khăn.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Các nhóm trình bày. Lớp nhận xét. GV bổ sung khái niệm chất điểm.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chốt: Hệ quy chiếu gồm vật mốc + hệ toạ độ + đồng hồ. Chất điểm là vật có kích thước không đáng kể so với quỹ đạo. HS ghi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mô tả chuyển động trong hệ quy chiếu cụ thể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4 bài tập mô tả chuyển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4 bài tập giải đúng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BT1 – Người lái xe ô tô chuyển động so với mặt đường nhưng đứng yên so với ai? BT2 – Một điểm M chuyển động theo đường tròn bán kính R = 5m. Quỹ đạo là gì? BT3 – Hệ quy chiếu gắn với Mặt Trời thì Trái Đất chuyển động như thế nào? BT4 – Tại sao phi công trong máy bay không cảm thấy máy bay đang chuyển động khi trời yên? HS làm cá nhân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làm bài. GV quan sát.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4 HS lên bảng.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bài. HS tự chỉnh.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chọn hệ quy chiếu phù hợp để mô tả chuyển động trong tình huống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phân tích tình huống GPS và hệ quy chiếu trong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đúng, có liên hệ thực tế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đặt câu hỏi: 'Hệ thống GPS xác định vị trí bằng hệ quy chiếu gắn với Trái Đất. Tại sao cần hiệu chỉnh đồng hồ GPS theo Thuyết tương đối? (Gợi ý: vệ tinh GPS ở độ cao lớn, tốc độ cao nên thời gian chạy khác đồng hồ mặt đất).' Nhóm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nhóm trình bày. Lớp nhận xét. GV giải thích thêm.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2. BTVN: Đọc bài 3, tìm hiểu khái niệm độ dịch chuyển.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2</w:t>
        <w:br/>
        <w:t>Xác định toạ độ các điểm trên hệ Oxy:</w:t>
        <w:br/>
        <w:t>A(__, __)  B(__, __)  C(__, __)  D(__, __)  E(__, __)</w:t>
        <w:br/>
        <w:br/>
        <w:t>Phân loại quỹ đạo:</w:t>
        <w:br/>
        <w:t>| Vật thể | Quỹ đạo |</w:t>
        <w:br/>
        <w:t>|---------|----------|</w:t>
        <w:br/>
        <w:t>| Bóng đá bay | |</w:t>
        <w:br/>
        <w:t>| Kim đồng hồ | |</w:t>
        <w:br/>
        <w:t>| Xe thẳng | |</w:t>
        <w:br/>
        <w:t>| Đá ném ngang | |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