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5: PHƯƠNG TRÌNH ĐƯỜNG TRÒN VÀ ĐƯỜNG ELIP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4 tiết (Tiết PPCT: 48–51)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Phương trình đường tròn; Điều kiện đường thẳng cắt đường tròn; Elip: định nghĩa, phương trình chính tắc.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Phương trình đường tròn; Điều kiện đường thẳng cắt đường tròn; Elip: định nghĩa, phương trình chính tắc.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Viết PT đường tròn, xác định tâm bán kính, tìm giao điểm.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