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4: HỆ TỌA ĐỘ VÀ PHƯƠNG TRÌNH ĐƯỜNG THẲNG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44–47)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Hệ tọa độ Oxy; Tọa độ vectơ; Phương trình tổng quát và tham số của đường thẳng; Góc; Khoảng cách.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Hệ tọa độ Oxy; Tọa độ vectơ; Phương trình tổng quát và tham số của đường thẳng; Góc; Khoảng cách.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Viết PT đường thẳng, tính khoảng cách, góc.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