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6: MÔ HÌNH XÁC SUẤT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52–55)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Phép thử, biến cố; Không gian mẫu; Quy tắc đếm; Hoán vị, chỉnh hợp, tổ hợp; Xác suất cổ điển.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Phép thử, biến cố; Không gian mẫu; Quy tắc đếm; Hoán vị, chỉnh hợp, tổ hợp; Xác suất cổ điển.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Đếm kết quả, tính xác suất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