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Tổ: Toán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4. CÁC TẬP HỢP SỐ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Toán;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3 tiết (Tiết PPCT: 10–12)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1. Kiến thức: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Nêu và trình bày được: Các tập số: N, Z, Q, R và quan hệ; Khoảng và đoạn trên trục số; Tia số.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Thực hiện được: Xác định các tập, biểu diễn trên trục số, tìm giao hợp của khoảng.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2. Năng lực: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a) Năng lực chung: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Tự chủ và tự học: Tích cực, chủ động tìm hiểu kiến thức, làm bài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Giao tiếp và hợp tác: Sôi nổi thảo luận nhóm, trình bày ý kiến rõ ràng.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Giải quyết vấn đề và sáng tạo: Vận dụng kiến thức toán học vào bài toán thực tiễn.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b) Năng lực đặc thù (Năng lực Toán học):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tư duy và lập luận toán học: Suy luận lôgic, chứng minh tính đúng sai.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giải quyết vấn đề toán học: Phân tích, thiết lập mô hình, tìm nghiệm.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mô hình hoá toán học: Chuyển đổi bài toán thực tế sang bài toán toán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giao tiếp toán học: Trình bày lời giải rõ ràng, sử dụng đúng kí hiệu.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sử dụng công cụ, phương tiện toán học: Sử dụng máy tính cầm tay để tính toán.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3. Phẩm chất: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Chăm chỉ: Hoàn thành đầy đủ nhiệm vụ được giao.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Trách nhiệm: Có ý thức trong làm việc nhóm và bảo vệ tài sản lớp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Trung thực: Khách quan trong đánh giá kết quả học tập.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1. Giáo viên: SGK Toán 10 (KNTT), máy chiếu, phiếu học tập, bảng phụ.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2. Học sinh: SGK Toán 10 (KNTT), vở ghi, dụng cụ học tập, máy tính cầm tay.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Khơi gợi hứng thú, tạo tình huống có vấn đề dẫn dắt vào bài mới.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Giới thiệu tình huống thực tế liên quan đến nội dung bài học, yêu cầu HS đưa ra dự đoán.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HS phản ánh nhận thức ban đầu về vấn đề.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  <w:br/>
        <w:t xml:space="preserve">  GV chiếu slide trình bày nội dung, phát phiếu học tập và phân công nhiệm vụ cụ thể cho từng nhóm/cá nhân.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  <w:br/>
        <w:t xml:space="preserve">  HS thảo luận nhóm hoặc làm việc cá nhân để hoàn thành nhiệm vụ.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  <w:br/>
        <w:t xml:space="preserve">  GV tổ chức cho đại diện nhóm báo cáo kết quả. Các nhóm/HS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  <w:br/>
        <w:t xml:space="preserve">  GV nhận xét, đánh giá kết quả của HS. Chốt kiến thức và kĩ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Học sinh nắm vững các khái niệm, định lí, tính chất mới.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Trình bày, giảng giải và hướng dẫn HS khám phá: Các tập số: N, Z, Q, R và quan hệ; Khoảng và đoạn trên trục số; Tia số.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HS ghi chép đầy đủ khái niệm, hiểu cách áp dụng ban đầu.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  <w:br/>
        <w:t xml:space="preserve">  GV chiếu slide trình bày nội dung, phát phiếu học tập và phân công nhiệm vụ cụ thể cho từng nhóm/cá nhân.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  <w:br/>
        <w:t xml:space="preserve">  HS thảo luận nhóm hoặc làm việc cá nhân để hoàn thành nhiệm vụ.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  <w:br/>
        <w:t xml:space="preserve">  GV tổ chức cho đại diện nhóm báo cáo kết quả. Các nhóm/HS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  <w:br/>
        <w:t xml:space="preserve">  GV nhận xét, đánh giá kết quả của HS. Chốt kiến thức và kĩ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kiến thức, rèn luyện kĩ năng giải bài tập cơ bản.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Thực hành giải các dạng bài tập: Xác định các tập, biểu diễn trên trục số, tìm giao hợp của khoảng. Gồm 5 câu trắc nghiệm và 1-2 bài tự luận.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Lời giải đúng của HS vào vở bài tập hoặc bảng nhóm.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  <w:br/>
        <w:t xml:space="preserve">  GV chiếu slide trình bày nội dung, phát phiếu học tập và phân công nhiệm vụ cụ thể cho từng nhóm/cá nhân.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  <w:br/>
        <w:t xml:space="preserve">  HS thảo luận nhóm hoặc làm việc cá nhân để hoàn thành nhiệm vụ.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  <w:br/>
        <w:t xml:space="preserve">  GV tổ chức cho đại diện nhóm báo cáo kết quả. Các nhóm/HS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  <w:br/>
        <w:t xml:space="preserve">  GV nhận xét, đánh giá kết quả của HS. Chốt kiến thức và kĩ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Vận dụng kiến thức vào giải quyết các bài toán thực tiễn.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bài toán liên môn hoặc tình huống thực tế, nhiệm vụ về nhà.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Sản phẩm ứng dụng thực tế hoặc lời giải bài tập nâng cao của HS.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  <w:br/>
        <w:t xml:space="preserve">  GV chiếu slide trình bày nội dung, phát phiếu học tập và phân công nhiệm vụ cụ thể cho từng nhóm/cá nhân.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  <w:br/>
        <w:t xml:space="preserve">  HS thảo luận nhóm hoặc làm việc cá nhân để hoàn thành nhiệm vụ.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  <w:br/>
        <w:t xml:space="preserve">  GV tổ chức cho đại diện nhóm báo cáo kết quả. Các nhóm/HS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  <w:br/>
        <w:t xml:space="preserve">  GV nhận xét, đánh giá kết quả của HS. Chốt kiến thức và kĩ năng cốt lõi. HS ghi vở.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