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1. GIỚI THIỆU TRÍ TUỆ NHÂN TẠO (AI)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 – 2)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khái niệm Trí tuệ nhân tạo (AI) và phân biệt AI yếu, AI mạnh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lịch sử phát triển sơ lược của Trí tuệ nhân tạo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Mô tả được các đặc điểm cơ bản của hệ thống AI: khả năng học, suy luận, tự điều chỉnh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Có ý thức tìm hiểu công nghệ mới và ứng dụng AI lành mạnh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Trí tuệ nhân tạo (AI)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1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