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9. AN TOÀN TRÊN KHÔNG GIAN MẠNG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19–20)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t>I. MỤC TIÊU</w:t>
      </w:r>
    </w:p>
    <w:p>
      <w:r>
        <w:t>1. Kiến thức:</w:t>
      </w:r>
    </w:p>
    <w:p>
      <w:r>
        <w:t>- Nêu được các mối nguy hiểm trên mạng: virus, malware, phishing, hack tài khoản, lộ thông tin cá nhân.</w:t>
      </w:r>
    </w:p>
    <w:p>
      <w:r>
        <w:t>- Mô tả được các biện pháp bảo mật cơ bản: mật khẩu mạnh, xác thực 2 yếu tố (2FA), cập nhật phần mềm, VPN, tường lửa (Firewall).</w:t>
      </w:r>
    </w:p>
    <w:p>
      <w:r>
        <w:t>- Nhận biết được các dấu hiệu của website lừa đảo (URL giả, lỗi chính tả, yêu cầu thông tin nhanh).</w:t>
      </w:r>
    </w:p>
    <w:p>
      <w:r>
        <w:t>- Trình bày được cách xử lý khi bị tấn công mạng.</w:t>
      </w:r>
    </w:p>
    <w:p>
      <w:r>
        <w:t>2. Năng lực:</w:t>
      </w:r>
    </w:p>
    <w:p>
      <w:r>
        <w:t>a) Năng lực chung:</w:t>
      </w:r>
    </w:p>
    <w:p>
      <w:r>
        <w:t>- Tự chủ và tự học: Tìm hiểu kiến thức an toàn mạng.</w:t>
      </w:r>
    </w:p>
    <w:p>
      <w:r>
        <w:t>- Giao tiếp và hợp tác: Chia sẻ kỹ năng bảo mật.</w:t>
      </w:r>
    </w:p>
    <w:p>
      <w:r>
        <w:t>- Giải quyết vấn đề và sáng tạo: Xử lý tình huống bị hack.</w:t>
      </w:r>
    </w:p>
    <w:p>
      <w:r>
        <w:t>b) Năng lực đặc thù (Năng lực Tin học):</w:t>
      </w:r>
    </w:p>
    <w:p>
      <w:r>
        <w:t>- NLd: Tuân thủ pháp luật, đạo đức, văn hóa trên môi trường mạng.</w:t>
      </w:r>
    </w:p>
    <w:p>
      <w:r>
        <w:t>3. Phẩm chất:</w:t>
      </w:r>
    </w:p>
    <w:p>
      <w:r>
        <w:t>- Chăm chỉ: Tìm hiểu kiến thức.</w:t>
      </w:r>
    </w:p>
    <w:p>
      <w:r>
        <w:t>- Trách nhiệm: Bảo vệ bản thân và người khác trên mạng.</w:t>
      </w:r>
    </w:p>
    <w:p>
      <w:r>
        <w:t>- Trung thực: Không tham gia lừa đảo mạng.</w:t>
      </w:r>
    </w:p>
    <w:p>
      <w:r>
        <w:t>II. THIẾT BỊ DẠY HỌC VÀ HỌC LIỆU</w:t>
      </w:r>
    </w:p>
    <w:p>
      <w:r>
        <w:t>1. Giáo viên: Máy tính, bài giảng, ví dụ website lừa đảo.</w:t>
      </w:r>
    </w:p>
    <w:p>
      <w:r>
        <w:t>2. Học sinh: SGK, vở ghi.</w:t>
      </w:r>
    </w:p>
    <w:p>
      <w: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Nhận diện rủi ro mạng.</w:t>
      </w:r>
    </w:p>
    <w:p>
      <w:r>
        <w:t>b) Nội dung: Tình huống tài khoản mạng xã hội bị hack - hậu quả và nguyên nhân.</w:t>
      </w:r>
    </w:p>
    <w:p>
      <w:r>
        <w:t>c) Sản phẩm: Câu trả lời của HS.</w:t>
      </w:r>
    </w:p>
    <w:p>
      <w:r>
        <w:t>d) Tổ chức thực hiện:</w:t>
      </w:r>
    </w:p>
    <w:p>
      <w:r>
        <w:t>- Bước 1: Chuyển giao nhiệm vụ học tập</w:t>
        <w:br/>
        <w:t xml:space="preserve">  GV đưa tình huống bị hack.</w:t>
      </w:r>
    </w:p>
    <w:p>
      <w:r>
        <w:t>- Bước 2: Thực hiện nhiệm vụ</w:t>
        <w:br/>
        <w:t xml:space="preserve">  HS thảo luận.</w:t>
      </w:r>
    </w:p>
    <w:p>
      <w:r>
        <w:t>- Bước 3: Báo cáo, thảo luận</w:t>
        <w:br/>
        <w:t xml:space="preserve">  HS trả lời.</w:t>
      </w:r>
    </w:p>
    <w:p>
      <w:r>
        <w:t>- Bước 4: Kết luận, nhận định</w:t>
        <w:br/>
        <w:t xml:space="preserve">  GV dẫn dắt.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2: Hình thành kiến thức (55 phút)</w:t>
      </w:r>
    </w:p>
    <w:p>
      <w:r>
        <w:t>Mục 1. Các mối nguy trên không gian mạng (30 phút)</w:t>
      </w:r>
    </w:p>
    <w:p>
      <w:r>
        <w:t>a) Mục tiêu: Biết virus, malware, phishing.</w:t>
      </w:r>
    </w:p>
    <w:p>
      <w:r>
        <w:t>b) Nội dung: Các mối nguy hiểm, dấu hiệu lừa đảo.</w:t>
      </w:r>
    </w:p>
    <w:p>
      <w:r>
        <w:t>c) Sản phẩm: Ghi vở của HS.</w:t>
      </w:r>
    </w:p>
    <w:p>
      <w:r>
        <w:t>d) Tổ chức thực hiện:</w:t>
      </w:r>
    </w:p>
    <w:p>
      <w:r>
        <w:t>- Bước 1: Chuyển giao nhiệm vụ học tập</w:t>
        <w:br/>
        <w:t xml:space="preserve">  GV chiếu ví dụ phishing.</w:t>
      </w:r>
    </w:p>
    <w:p>
      <w:r>
        <w:t>- Bước 2: Thực hiện nhiệm vụ</w:t>
        <w:br/>
        <w:t xml:space="preserve">  HS thảo luận dấu hiệu.</w:t>
      </w:r>
    </w:p>
    <w:p>
      <w:r>
        <w:t>- Bước 3: Báo cáo, thảo luận</w:t>
        <w:br/>
        <w:t xml:space="preserve">  HS trình bày.</w:t>
      </w:r>
    </w:p>
    <w:p>
      <w:r>
        <w:t>- Bước 4: Kết luận, nhận định</w:t>
        <w:br/>
        <w:t xml:space="preserve">  GV chốt lại các dấu hiệu.</w:t>
      </w:r>
    </w:p>
    <w:p>
      <w:r>
        <w:t>Mục 2. Biện pháp bảo mật và phòng chống (25 phút)</w:t>
      </w:r>
    </w:p>
    <w:p>
      <w:r>
        <w:t>a) Mục tiêu: Hiểu mật khẩu mạnh, 2FA, VPN, Firewall.</w:t>
      </w:r>
    </w:p>
    <w:p>
      <w:r>
        <w:t>b) Nội dung: Biện pháp bảo mật.</w:t>
      </w:r>
    </w:p>
    <w:p>
      <w:r>
        <w:t>c) Sản phẩm: Kiến thức về bảo mật.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nhiệm vụ cách tạo mật khẩu mạnh.</w:t>
      </w:r>
    </w:p>
    <w:p>
      <w:r>
        <w:t>- Bước 2: Thực hiện nhiệm vụ</w:t>
        <w:br/>
        <w:t xml:space="preserve">  HS thảo luận.</w:t>
      </w:r>
    </w:p>
    <w:p>
      <w:r>
        <w:t>- Bước 3: Báo cáo, thảo luận</w:t>
        <w:br/>
        <w:t xml:space="preserve">  HS báo cáo.</w:t>
      </w:r>
    </w:p>
    <w:p>
      <w:r>
        <w:t>- Bước 4: Kết luận, nhận định</w:t>
        <w:br/>
        <w:t xml:space="preserve">  GV chuẩn hóa.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(20 phút)</w:t>
      </w:r>
    </w:p>
    <w:p>
      <w:r>
        <w:t>a) Mục tiêu: Củng cố.</w:t>
      </w:r>
    </w:p>
    <w:p>
      <w:r>
        <w:t>b) Nội dung: Trắc nghiệm và xử lý tình huống.</w:t>
      </w:r>
    </w:p>
    <w:p>
      <w:r>
        <w:t>c) Sản phẩm: Bài làm HS.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5 câu trắc nghiệm.</w:t>
      </w:r>
    </w:p>
    <w:p>
      <w:r>
        <w:t>- Bước 2: Thực hiện nhiệm vụ</w:t>
        <w:br/>
        <w:t xml:space="preserve">  HS làm bài.</w:t>
      </w:r>
    </w:p>
    <w:p>
      <w:r>
        <w:t>- Bước 3: Báo cáo, thảo luận</w:t>
        <w:br/>
        <w:t xml:space="preserve">  HS báo cáo.</w:t>
      </w:r>
    </w:p>
    <w:p>
      <w:r>
        <w:t>- Bước 4: Kết luận, nhận định</w:t>
        <w:br/>
        <w:t xml:space="preserve">  GV sửa bài.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4: Vận dụng (8 phút)</w:t>
      </w:r>
    </w:p>
    <w:p>
      <w:r>
        <w:t>a) Mục tiêu: Thực hành bảo mật cá nhân.</w:t>
      </w:r>
    </w:p>
    <w:p>
      <w:r>
        <w:t>b) Nội dung: Checklist an toàn.</w:t>
      </w:r>
    </w:p>
    <w:p>
      <w:r>
        <w:t>c) Sản phẩm: Checklist hoàn thành.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phiếu Checklist kiểm tra mức độ an toàn tài khoản cá nhân.</w:t>
      </w:r>
    </w:p>
    <w:p>
      <w:r>
        <w:t>- Bước 2: Thực hiện nhiệm vụ</w:t>
        <w:br/>
        <w:t xml:space="preserve">  HS tự kiểm tra tài khoản cá nhân tại nhà.</w:t>
      </w:r>
    </w:p>
    <w:p>
      <w:r>
        <w:t>- Bước 3: Báo cáo, thảo luận</w:t>
        <w:br/>
        <w:t xml:space="preserve">  Báo cáo sau.</w:t>
      </w:r>
    </w:p>
    <w:p>
      <w:r>
        <w:t>- Bước 4: Kết luận, nhận định</w:t>
        <w:br/>
        <w:t xml:space="preserve">  GV tổng kết.</w:t>
      </w:r>
    </w:p>
    <w:p>
      <w:r>
        <w:br/>
        <w:t>PHỤ LỤC: Phiếu HT số 1 + Phiếu HT số 2 + Đáp án + Thang điểm 10</w:t>
      </w:r>
    </w:p>
    <w:p>
      <w:r>
        <w:t>Phiếu HT: Checklist kiểm tra mức độ an toàn tài khoản cá nhân.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