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8. MẠNG MÁY TÍNH TRONG CUỘC SỐNG HIỆN ĐẠI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17–18)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t>I. MỤC TIÊU</w:t>
      </w:r>
    </w:p>
    <w:p>
      <w:r>
        <w:t>1. Kiến thức:</w:t>
      </w:r>
    </w:p>
    <w:p>
      <w:r>
        <w:t>- Nêu được khái niệm mạng máy tính và lợi ích của mạng.</w:t>
      </w:r>
    </w:p>
    <w:p>
      <w:r>
        <w:t>- Phân loại mạng theo phạm vi: LAN, MAN, WAN - đặc điểm và ví dụ thực tế.</w:t>
      </w:r>
    </w:p>
    <w:p>
      <w:r>
        <w:t>- Mô tả được các thành phần cơ bản: server, client, switch, router, đường truyền.</w:t>
      </w:r>
    </w:p>
    <w:p>
      <w:r>
        <w:t>- Mô tả được 2 mô hình mạng: Client-Server và Peer-to-Peer.</w:t>
      </w:r>
    </w:p>
    <w:p>
      <w:r>
        <w:t>- Giải thích được khái niệm Internet và so sánh với Intranet.</w:t>
      </w:r>
    </w:p>
    <w:p>
      <w:r>
        <w:t>2. Năng lực:</w:t>
      </w:r>
    </w:p>
    <w:p>
      <w:r>
        <w:t>a) Năng lực chung:</w:t>
      </w:r>
    </w:p>
    <w:p>
      <w:r>
        <w:t>- Tự chủ và tự học: Chủ động đọc tài liệu về mạng.</w:t>
      </w:r>
    </w:p>
    <w:p>
      <w:r>
        <w:t>- Giao tiếp và hợp tác: Thảo luận nhóm về lợi ích mạng.</w:t>
      </w:r>
    </w:p>
    <w:p>
      <w:r>
        <w:t>- Giải quyết vấn đề và sáng tạo: Lựa chọn thiết bị mạng cho phòng máy.</w:t>
      </w:r>
    </w:p>
    <w:p>
      <w:r>
        <w:t>b) Năng lực đặc thù (Năng lực Tin học):</w:t>
      </w:r>
    </w:p>
    <w:p>
      <w:r>
        <w:t>- NLb: Nhận biết hệ thống mạng máy tính.</w:t>
      </w:r>
    </w:p>
    <w:p>
      <w:r>
        <w:t>- NLe: Hiểu rõ nguyên lý hoạt động.</w:t>
      </w:r>
    </w:p>
    <w:p>
      <w:r>
        <w:t>3. Phẩm chất:</w:t>
      </w:r>
    </w:p>
    <w:p>
      <w:r>
        <w:t>- Chăm chỉ: Tích cực tìm hiểu.</w:t>
      </w:r>
    </w:p>
    <w:p>
      <w:r>
        <w:t>- Trách nhiệm: Ý thức khi sử dụng mạng.</w:t>
      </w:r>
    </w:p>
    <w:p>
      <w:r>
        <w:t>- Trung thực: Đánh giá trung thực.</w:t>
      </w:r>
    </w:p>
    <w:p>
      <w:r>
        <w:t>II. THIẾT BỊ DẠY HỌC VÀ HỌC LIỆU</w:t>
      </w:r>
    </w:p>
    <w:p>
      <w:r>
        <w:t>1. Giáo viên: Máy tính, bài giảng, Switch, dây cáp mạng mẫu.</w:t>
      </w:r>
    </w:p>
    <w:p>
      <w:r>
        <w:t>2. Học sinh: SGK, vở ghi.</w:t>
      </w:r>
    </w:p>
    <w:p>
      <w: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Kích thích sự quan tâm.</w:t>
      </w:r>
    </w:p>
    <w:p>
      <w:r>
        <w:t>b) Nội dung: So sánh cuộc sống của học sinh khi trường có mạng nội bộ và khi không có.</w:t>
      </w:r>
    </w:p>
    <w:p>
      <w:r>
        <w:t>c) Sản phẩm: Câu trả lời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nêu vấn đề thảo luận.</w:t>
      </w:r>
    </w:p>
    <w:p>
      <w:r>
        <w:t>- Bước 2: Thực hiện nhiệm vụ</w:t>
        <w:br/>
        <w:t xml:space="preserve">  HS suy nghĩ.</w:t>
      </w:r>
    </w:p>
    <w:p>
      <w:r>
        <w:t>- Bước 3: Báo cáo, thảo luận</w:t>
        <w:br/>
        <w:t xml:space="preserve">  HS phát biểu.</w:t>
      </w:r>
    </w:p>
    <w:p>
      <w:r>
        <w:t>- Bước 4: Kết luận, nhận định</w:t>
        <w:br/>
        <w:t xml:space="preserve">  GV nhận xét và vào bài.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2: Hình thành kiến thức (55 phút)</w:t>
      </w:r>
    </w:p>
    <w:p>
      <w:r>
        <w:t>Mục 1. Khái niệm và phân loại mạng (25 phút)</w:t>
      </w:r>
    </w:p>
    <w:p>
      <w:r>
        <w:t>a) Mục tiêu: Hiểu về LAN, MAN, WAN, Internet, Intranet.</w:t>
      </w:r>
    </w:p>
    <w:p>
      <w:r>
        <w:t>b) Nội dung: Khái niệm mạng, phân loại.</w:t>
      </w:r>
    </w:p>
    <w:p>
      <w:r>
        <w:t>c) Sản phẩm: HS ghi vở.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phân loại mạng.</w:t>
      </w:r>
    </w:p>
    <w:p>
      <w:r>
        <w:t>- Bước 2: Thực hiện nhiệm vụ</w:t>
        <w:br/>
        <w:t xml:space="preserve">  HS đọc SGK và thảo luận.</w:t>
      </w:r>
    </w:p>
    <w:p>
      <w:r>
        <w:t>- Bước 3: Báo cáo, thảo luận</w:t>
        <w:br/>
        <w:t xml:space="preserve">  HS báo cáo.</w:t>
      </w:r>
    </w:p>
    <w:p>
      <w:r>
        <w:t>- Bước 4: Kết luận, nhận định</w:t>
        <w:br/>
        <w:t xml:space="preserve">  GV chuẩn hóa.</w:t>
      </w:r>
    </w:p>
    <w:p>
      <w:r>
        <w:t>Mục 2. Thành phần mạng và mô hình kết nối (30 phút)</w:t>
      </w:r>
    </w:p>
    <w:p>
      <w:r>
        <w:t>a) Mục tiêu: Hiểu các thành phần: server, client, switch, router, mô hình Client-Server, P2P.</w:t>
      </w:r>
    </w:p>
    <w:p>
      <w:r>
        <w:t>b) Nội dung: Thành phần, mô hình mạng.</w:t>
      </w:r>
    </w:p>
    <w:p>
      <w:r>
        <w:t>c) Sản phẩm: Sơ đồ mạng.</w:t>
      </w:r>
    </w:p>
    <w:p>
      <w:r>
        <w:t>d) Tổ chức thực hiện:</w:t>
      </w:r>
    </w:p>
    <w:p>
      <w:r>
        <w:t>- Bước 1: Chuyển giao nhiệm vụ học tập</w:t>
        <w:br/>
        <w:t xml:space="preserve">  GV giới thiệu thiết bị thật, giao nhiệm vụ tìm hiểu.</w:t>
      </w:r>
    </w:p>
    <w:p>
      <w:r>
        <w:t>- Bước 2: Thực hiện nhiệm vụ</w:t>
        <w:br/>
        <w:t xml:space="preserve">  HS nhóm thảo luận.</w:t>
      </w:r>
    </w:p>
    <w:p>
      <w:r>
        <w:t>- Bước 3: Báo cáo, thảo luận</w:t>
        <w:br/>
        <w:t xml:space="preserve">  HS báo cáo, vẽ sơ đồ.</w:t>
      </w:r>
    </w:p>
    <w:p>
      <w:r>
        <w:t>- Bước 4: Kết luận, nhận định</w:t>
        <w:br/>
        <w:t xml:space="preserve">  GV chốt ý.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Củng cố.</w:t>
      </w:r>
    </w:p>
    <w:p>
      <w:r>
        <w:t>b) Nội dung: Trắc nghiệm và vẽ sơ đồ.</w:t>
      </w:r>
    </w:p>
    <w:p>
      <w:r>
        <w:t>c) Sản phẩm: Bài làm HS.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5 câu trắc nghiệm và 1 bài vẽ sơ đồ mạng phòng máy tính.</w:t>
      </w:r>
    </w:p>
    <w:p>
      <w:r>
        <w:t>- Bước 2: Thực hiện nhiệm vụ</w:t>
        <w:br/>
        <w:t xml:space="preserve">  HS làm bài.</w:t>
      </w:r>
    </w:p>
    <w:p>
      <w:r>
        <w:t>- Bước 3: Báo cáo, thảo luận</w:t>
        <w:br/>
        <w:t xml:space="preserve">  HS báo cáo.</w:t>
      </w:r>
    </w:p>
    <w:p>
      <w:r>
        <w:t>- Bước 4: Kết luận, nhận định</w:t>
        <w:br/>
        <w:t xml:space="preserve">  GV sửa bài.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Vận dụng thực tế.</w:t>
      </w:r>
    </w:p>
    <w:p>
      <w:r>
        <w:t>b) Nội dung: Lên ý tưởng mạng cho nhà.</w:t>
      </w:r>
    </w:p>
    <w:p>
      <w:r>
        <w:t>c) Sản phẩm: Sơ đồ mạng nhà.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về nhà.</w:t>
      </w:r>
    </w:p>
    <w:p>
      <w:r>
        <w:t>- Bước 2: Thực hiện nhiệm vụ</w:t>
        <w:br/>
        <w:t xml:space="preserve">  HS vẽ sơ đồ tại nhà.</w:t>
      </w:r>
    </w:p>
    <w:p>
      <w:r>
        <w:t>- Bước 3: Báo cáo, thảo luận</w:t>
        <w:br/>
        <w:t xml:space="preserve">  Tiết sau báo cáo.</w:t>
      </w:r>
    </w:p>
    <w:p>
      <w:r>
        <w:t>- Bước 4: Kết luận, nhận định</w:t>
        <w:br/>
        <w:t xml:space="preserve">  GV dặn dò.</w:t>
      </w:r>
    </w:p>
    <w:p>
      <w:r>
        <w:br/>
        <w:t>PHỤ LỤC: Phiếu HT số 1 + Phiếu HT số 2 + Đáp án + Thang điểm 10</w:t>
      </w:r>
    </w:p>
    <w:p>
      <w:r>
        <w:t>Phiếu HT: Vẽ sơ đồ mạng đơn giản của phòng máy tính trường.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