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sz w:val="22"/>
        </w:rPr>
        <w:t>Trường THPT: .....................           Tổ: Tin học</w:t>
      </w:r>
    </w:p>
    <w:p>
      <w:pPr>
        <w:spacing w:after="160"/>
      </w:pPr>
      <w:r>
        <w:rPr>
          <w:sz w:val="22"/>
        </w:rPr>
        <w:t>Họ và tên GV: .....................</w:t>
      </w:r>
    </w:p>
    <w:p>
      <w:pPr>
        <w:spacing w:before="120" w:after="80"/>
        <w:jc w:val="center"/>
      </w:pPr>
      <w:r>
        <w:rPr>
          <w:b/>
          <w:color w:val="C00000"/>
          <w:sz w:val="28"/>
        </w:rPr>
        <w:t>TÊN BÀI DẠY: BÀI 6. DỮ LIỆU ÂM THANH VÀ HÌNH ẢNH</w:t>
      </w:r>
    </w:p>
    <w:p>
      <w:pPr>
        <w:spacing w:after="40"/>
        <w:jc w:val="center"/>
      </w:pPr>
      <w:r>
        <w:rPr>
          <w:sz w:val="22"/>
        </w:rPr>
        <w:t>Môn học/Hoạt động giáo dục: Tin học;  Lớp: 10</w:t>
      </w:r>
    </w:p>
    <w:p>
      <w:pPr>
        <w:spacing w:after="200"/>
        <w:jc w:val="center"/>
      </w:pPr>
      <w:r>
        <w:rPr>
          <w:b/>
          <w:sz w:val="22"/>
        </w:rPr>
        <w:t>Thời gian thực hiện: 2 tiết (Tiết PPCT: 11–12)</w:t>
      </w:r>
    </w:p>
    <w:p>
      <w:pPr>
        <w:spacing w:after="160"/>
      </w:pPr>
      <w: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t>I. MỤC TIÊU</w:t>
      </w:r>
    </w:p>
    <w:p>
      <w:r>
        <w:t>1. Kiến thức:</w:t>
      </w:r>
    </w:p>
    <w:p>
      <w:r>
        <w:t>- Mô tả được quá trình số hóa âm thanh: lấy mẫu (sampling rate - Hz), độ phân giải bit (bit depth), các định dạng MP3, WAV, FLAC.</w:t>
      </w:r>
    </w:p>
    <w:p>
      <w:r>
        <w:t>- Mô tả được quá trình số hóa hình ảnh: độ phân giải (resolution - pixel), độ sâu màu (color depth), các định dạng JPG, PNG, BMP, GIF.</w:t>
      </w:r>
    </w:p>
    <w:p>
      <w:r>
        <w:t>- Giải thích được ảnh hưởng của độ phân giải và nén dữ liệu đến chất lượng và dung lượng file.</w:t>
      </w:r>
    </w:p>
    <w:p>
      <w:r>
        <w:t>- Phân biệt được hình ảnh Raster (bitmap) và Vector.</w:t>
      </w:r>
    </w:p>
    <w:p>
      <w:r>
        <w:t>2. Năng lực:</w:t>
      </w:r>
    </w:p>
    <w:p>
      <w:r>
        <w:t>a) Năng lực chung:</w:t>
      </w:r>
    </w:p>
    <w:p>
      <w:r>
        <w:t>- Tự chủ và tự học: Chủ động tìm hiểu các định dạng dữ liệu.</w:t>
      </w:r>
    </w:p>
    <w:p>
      <w:r>
        <w:t>- Giao tiếp và hợp tác: Tích cực thảo luận nhóm về các phương pháp số hóa.</w:t>
      </w:r>
    </w:p>
    <w:p>
      <w:r>
        <w:t>- Giải quyết vấn đề và sáng tạo: Lựa chọn định dạng file phù hợp cho các mục đích thực tế.</w:t>
      </w:r>
    </w:p>
    <w:p>
      <w:r>
        <w:t>b) Năng lực đặc thù (Năng lực Tin học):</w:t>
      </w:r>
    </w:p>
    <w:p>
      <w:r>
        <w:t>- NLa: Nhận biết, phân biệt các thiết bị, định dạng dữ liệu.</w:t>
      </w:r>
    </w:p>
    <w:p>
      <w:r>
        <w:t>- NLe: Hợp tác trong môi trường số, giải quyết vấn đề bằng công nghệ.</w:t>
      </w:r>
    </w:p>
    <w:p>
      <w:r>
        <w:t>3. Phẩm chất:</w:t>
      </w:r>
    </w:p>
    <w:p>
      <w:r>
        <w:t>- Chăm chỉ: Tìm tòi học hỏi, hoàn thành tốt nhiệm vụ học tập.</w:t>
      </w:r>
    </w:p>
    <w:p>
      <w:r>
        <w:t>- Trách nhiệm: Ý thức bản quyền dữ liệu số.</w:t>
      </w:r>
    </w:p>
    <w:p>
      <w:r>
        <w:t>- Trung thực: Đánh giá khách quan kết quả học tập.</w:t>
      </w:r>
    </w:p>
    <w:p>
      <w:r>
        <w:t>II. THIẾT BỊ DẠY HỌC VÀ HỌC LIỆU</w:t>
      </w:r>
    </w:p>
    <w:p>
      <w:r>
        <w:t>1. Giáo viên: Máy tính, máy chiếu, bài giảng, file âm thanh, hình ảnh.</w:t>
      </w:r>
    </w:p>
    <w:p>
      <w:r>
        <w:t>2. Học sinh: SGK, vở ghi.</w:t>
      </w:r>
    </w:p>
    <w:p>
      <w:r>
        <w:t>III. TIẾN TRÌNH DẠY HỌC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1: Mở đầu (7 phút)</w:t>
      </w:r>
    </w:p>
    <w:p>
      <w:r>
        <w:t>a) Mục tiêu: Kích thích tò mò về định dạng âm thanh.</w:t>
      </w:r>
    </w:p>
    <w:p>
      <w:r>
        <w:t>b) Nội dung: Tại sao cùng là bài hát đó nhưng file MP3 lại nhỏ hơn file WAV rất nhiều? Chất lượng có khác nhau không?</w:t>
      </w:r>
    </w:p>
    <w:p>
      <w:r>
        <w:t>c) Sản phẩm: Câu trả lời của HS.</w:t>
      </w:r>
    </w:p>
    <w:p>
      <w:r>
        <w:t>d) Tổ chức thực hiện:</w:t>
      </w:r>
    </w:p>
    <w:p>
      <w:r>
        <w:t>- Bước 1: Chuyển giao nhiệm vụ học tập</w:t>
        <w:br/>
        <w:t xml:space="preserve">  GV chiếu hai file âm thanh MP3 và WAV, nêu câu hỏi khởi động.</w:t>
      </w:r>
    </w:p>
    <w:p>
      <w:r>
        <w:t>- Bước 2: Thực hiện nhiệm vụ</w:t>
        <w:br/>
        <w:t xml:space="preserve">  HS suy nghĩ, thảo luận cá nhân.</w:t>
      </w:r>
    </w:p>
    <w:p>
      <w:r>
        <w:t>- Bước 3: Báo cáo, thảo luận</w:t>
        <w:br/>
        <w:t xml:space="preserve">  GV gọi HS trả lời, HS khác bổ sung.</w:t>
      </w:r>
    </w:p>
    <w:p>
      <w:r>
        <w:t>- Bước 4: Kết luận, nhận định</w:t>
        <w:br/>
        <w:t xml:space="preserve">  GV nhận xét và dẫn vào bài mới.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2: Hình thành kiến thức (55 phút)</w:t>
      </w:r>
    </w:p>
    <w:p>
      <w:r>
        <w:t>Mục 1. Dữ liệu âm thanh: Số hóa và định dạng (30 phút)</w:t>
      </w:r>
    </w:p>
    <w:p>
      <w:r>
        <w:t>a) Mục tiêu: Mô tả quá trình số hóa và định dạng âm thanh.</w:t>
      </w:r>
    </w:p>
    <w:p>
      <w:r>
        <w:t>b) Nội dung: Lấy mẫu, độ phân giải bit, định dạng MP3, WAV, FLAC.</w:t>
      </w:r>
    </w:p>
    <w:p>
      <w:r>
        <w:t>c) Sản phẩm: HS ghi bài.</w:t>
      </w:r>
    </w:p>
    <w:p>
      <w:r>
        <w:t>d) Tổ chức thực hiện:</w:t>
      </w:r>
    </w:p>
    <w:p>
      <w:r>
        <w:t>- Bước 1: Chuyển giao nhiệm vụ học tập</w:t>
        <w:br/>
        <w:t xml:space="preserve">  GV giao HS tìm hiểu quá trình số hóa âm thanh.</w:t>
      </w:r>
    </w:p>
    <w:p>
      <w:r>
        <w:t>- Bước 2: Thực hiện nhiệm vụ</w:t>
        <w:br/>
        <w:t xml:space="preserve">  HS đọc SGK và thảo luận.</w:t>
      </w:r>
    </w:p>
    <w:p>
      <w:r>
        <w:t>- Bước 3: Báo cáo, thảo luận</w:t>
        <w:br/>
        <w:t xml:space="preserve">  HS đại diện nhóm báo cáo, nhóm khác nhận xét.</w:t>
      </w:r>
    </w:p>
    <w:p>
      <w:r>
        <w:t>- Bước 4: Kết luận, nhận định</w:t>
        <w:br/>
        <w:t xml:space="preserve">  GV chuẩn hóa kiến thức, HS ghi vở.</w:t>
      </w:r>
    </w:p>
    <w:p>
      <w:r>
        <w:t>Mục 2. Dữ liệu hình ảnh: Pixel, độ phân giải, định dạng (25 phút)</w:t>
      </w:r>
    </w:p>
    <w:p>
      <w:r>
        <w:t>a) Mục tiêu: Mô tả quá trình số hóa hình ảnh, phân biệt Raster và Vector.</w:t>
      </w:r>
    </w:p>
    <w:p>
      <w:r>
        <w:t>b) Nội dung: Pixel, độ phân giải, độ sâu màu, định dạng JPG, PNG, BMP, GIF.</w:t>
      </w:r>
    </w:p>
    <w:p>
      <w:r>
        <w:t>c) Sản phẩm: HS ghi bài.</w:t>
      </w:r>
    </w:p>
    <w:p>
      <w:r>
        <w:t>d) Tổ chức thực hiện:</w:t>
      </w:r>
    </w:p>
    <w:p>
      <w:r>
        <w:t>- Bước 1: Chuyển giao nhiệm vụ học tập</w:t>
        <w:br/>
        <w:t xml:space="preserve">  GV giao HS tìm hiểu quá trình số hóa hình ảnh.</w:t>
      </w:r>
    </w:p>
    <w:p>
      <w:r>
        <w:t>- Bước 2: Thực hiện nhiệm vụ</w:t>
        <w:br/>
        <w:t xml:space="preserve">  HS đọc SGK và thảo luận.</w:t>
      </w:r>
    </w:p>
    <w:p>
      <w:r>
        <w:t>- Bước 3: Báo cáo, thảo luận</w:t>
        <w:br/>
        <w:t xml:space="preserve">  HS đại diện nhóm báo cáo, nhóm khác nhận xét.</w:t>
      </w:r>
    </w:p>
    <w:p>
      <w:r>
        <w:t>- Bước 4: Kết luận, nhận định</w:t>
        <w:br/>
        <w:t xml:space="preserve">  GV chuẩn hóa kiến thức,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3: Luyện tập (20 phút)</w:t>
      </w:r>
    </w:p>
    <w:p>
      <w:r>
        <w:t>a) Mục tiêu: Củng cố kiến thức đã học.</w:t>
      </w:r>
    </w:p>
    <w:p>
      <w:r>
        <w:t>b) Nội dung: 5 câu hỏi trắc nghiệm và 1 bài tập.</w:t>
      </w:r>
    </w:p>
    <w:p>
      <w:r>
        <w:t>c) Sản phẩm: Đáp án của HS.</w:t>
      </w:r>
    </w:p>
    <w:p>
      <w:r>
        <w:t>d) Tổ chức thực hiện:</w:t>
      </w:r>
    </w:p>
    <w:p>
      <w:r>
        <w:t>- Bước 1: Chuyển giao nhiệm vụ học tập</w:t>
        <w:br/>
        <w:t xml:space="preserve">  GV giao bài tập trắc nghiệm và tự luận.</w:t>
      </w:r>
    </w:p>
    <w:p>
      <w:r>
        <w:t>- Bước 2: Thực hiện nhiệm vụ</w:t>
        <w:br/>
        <w:t xml:space="preserve">  HS làm bài cá nhân.</w:t>
      </w:r>
    </w:p>
    <w:p>
      <w:r>
        <w:t>- Bước 3: Báo cáo, thảo luận</w:t>
        <w:br/>
        <w:t xml:space="preserve">  GV gọi HS báo cáo kết quả, HS khác nhận xét.</w:t>
      </w:r>
    </w:p>
    <w:p>
      <w:r>
        <w:t>- Bước 4: Kết luận, nhận định</w:t>
        <w:br/>
        <w:t xml:space="preserve">  GV sửa bài, chốt điểm.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4: Vận dụng (8 phút)</w:t>
      </w:r>
    </w:p>
    <w:p>
      <w:r>
        <w:t>a) Mục tiêu: Vận dụng kiến thức vào thực tiễn.</w:t>
      </w:r>
    </w:p>
    <w:p>
      <w:r>
        <w:t>b) Nội dung: Tình huống chọn định dạng ảnh cho web và in ấn.</w:t>
      </w:r>
    </w:p>
    <w:p>
      <w:r>
        <w:t>c) Sản phẩm: Lựa chọn của HS.</w:t>
      </w:r>
    </w:p>
    <w:p>
      <w:r>
        <w:t>d) Tổ chức thực hiện:</w:t>
      </w:r>
    </w:p>
    <w:p>
      <w:r>
        <w:t>- Bước 1: Chuyển giao nhiệm vụ học tập</w:t>
        <w:br/>
        <w:t xml:space="preserve">  GV giao nhiệm vụ về nhà.</w:t>
      </w:r>
    </w:p>
    <w:p>
      <w:r>
        <w:t>- Bước 2: Thực hiện nhiệm vụ</w:t>
        <w:br/>
        <w:t xml:space="preserve">  HS suy nghĩ và làm ở nhà.</w:t>
      </w:r>
    </w:p>
    <w:p>
      <w:r>
        <w:t>- Bước 3: Báo cáo, thảo luận</w:t>
        <w:br/>
        <w:t xml:space="preserve">  HS báo cáo vào tiết sau.</w:t>
      </w:r>
    </w:p>
    <w:p>
      <w:r>
        <w:t>- Bước 4: Kết luận, nhận định</w:t>
        <w:br/>
        <w:t xml:space="preserve">  GV nhận xét tinh thần học tập.</w:t>
      </w:r>
    </w:p>
    <w:p>
      <w:r>
        <w:br/>
        <w:t>PHỤ LỤC: Phiếu HT số 1 + Phiếu HT số 2 + Đáp án + Thang điểm 10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