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sz w:val="22"/>
        </w:rPr>
        <w:t>Trường THPT: .....................           Tổ: Tin học</w:t>
      </w:r>
    </w:p>
    <w:p>
      <w:pPr>
        <w:spacing w:after="160"/>
      </w:pPr>
      <w:r>
        <w:rPr>
          <w:sz w:val="22"/>
        </w:rPr>
        <w:t>Họ và tên GV: .....................</w:t>
      </w:r>
    </w:p>
    <w:p>
      <w:pPr>
        <w:spacing w:before="120" w:after="80"/>
        <w:jc w:val="center"/>
      </w:pPr>
      <w:r>
        <w:rPr>
          <w:b/>
          <w:color w:val="C00000"/>
          <w:sz w:val="28"/>
        </w:rPr>
        <w:t>TÊN BÀI DẠY: BÀI 5. DỮ LIỆU LOGIC</w:t>
      </w:r>
    </w:p>
    <w:p>
      <w:pPr>
        <w:spacing w:after="40"/>
        <w:jc w:val="center"/>
      </w:pPr>
      <w:r>
        <w:rPr>
          <w:sz w:val="22"/>
        </w:rPr>
        <w:t>Môn học/Hoạt động giáo dục: Tin học;  Lớp: 10</w:t>
      </w:r>
    </w:p>
    <w:p>
      <w:pPr>
        <w:spacing w:after="200"/>
        <w:jc w:val="center"/>
      </w:pPr>
      <w:r>
        <w:rPr>
          <w:b/>
          <w:sz w:val="22"/>
        </w:rPr>
        <w:t>Thời gian thực hiện: 2 tiết (Tiết PPCT: 9–10)</w:t>
      </w:r>
    </w:p>
    <w:p>
      <w:pPr>
        <w:spacing w:after="160"/>
      </w:pPr>
      <w: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I. MỤC TIÊU</w:t>
      </w:r>
    </w:p>
    <w:p>
      <w:r>
        <w:rPr>
          <w:b/>
        </w:rPr>
        <w:t>1. Kiến thức:</w:t>
      </w:r>
    </w:p>
    <w:p>
      <w:r>
        <w:t>- Nêu được khái niệm dữ liệu logic (Boolean): chỉ có 2 giá trị True/False (1/0)</w:t>
      </w:r>
    </w:p>
    <w:p>
      <w:r>
        <w:t>- Mô tả được 3 phép toán logic cơ bản: NOT, AND, OR và bảng chân trị</w:t>
      </w:r>
    </w:p>
    <w:p>
      <w:r>
        <w:t>- Giải thích được ứng dụng logic trong lập trình điều kiện (if-then-else)</w:t>
      </w:r>
    </w:p>
    <w:p>
      <w:r>
        <w:t>- Liệt kê được các phép so sánh tạo ra giá trị logic: &gt;, &lt;, &gt;=, &lt;=, ==, !=</w:t>
      </w:r>
    </w:p>
    <w:p>
      <w:r>
        <w:rPr>
          <w:b/>
        </w:rPr>
        <w:t>2. Năng lực:</w:t>
      </w:r>
    </w:p>
    <w:p>
      <w:r>
        <w:t>a) Năng lực chung:</w:t>
      </w:r>
    </w:p>
    <w:p>
      <w:r>
        <w:t>- Tự chủ và tự học: Tìm hiểu ứng dụng logic trong đời sống.</w:t>
      </w:r>
    </w:p>
    <w:p>
      <w:r>
        <w:t>- Giao tiếp và hợp tác: Làm việc nhóm để tính toán biểu thức logic.</w:t>
      </w:r>
    </w:p>
    <w:p>
      <w:r>
        <w:t>- Giải quyết vấn đề và sáng tạo: Lập luận chặt chẽ trong suy luận.</w:t>
      </w:r>
    </w:p>
    <w:p>
      <w:r>
        <w:t>b) Năng lực đặc thù (Năng lực Tin học):</w:t>
      </w:r>
    </w:p>
    <w:p>
      <w:r>
        <w:t>- NLa: Hiểu nguyên lý làm việc của các cổng logic.</w:t>
      </w:r>
    </w:p>
    <w:p>
      <w:r>
        <w:t>- NLc: Tư duy thuật toán cơ bản thông qua logic điều kiện.</w:t>
      </w:r>
    </w:p>
    <w:p>
      <w:r>
        <w:rPr>
          <w:b/>
        </w:rPr>
        <w:t>3. Phẩm chất:</w:t>
      </w:r>
    </w:p>
    <w:p>
      <w:r>
        <w:t>- Chăm chỉ: Tập trung phân tích các tình huống logic.</w:t>
      </w:r>
    </w:p>
    <w:p>
      <w:r>
        <w:t>- Trách nhiệm: Hoàn thành nhiệm vụ nhóm đúng hạn.</w:t>
      </w:r>
    </w:p>
    <w:p>
      <w:r>
        <w:t>- Trung thực: Trình bày chính xác quá trình suy luận.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II. THIẾT BỊ DẠY HỌC VÀ HỌC LIỆU</w:t>
      </w:r>
    </w:p>
    <w:p>
      <w:r>
        <w:t>1. Giáo viên: Máy chiếu, phiếu học tập bảng chân trị.</w:t>
      </w:r>
    </w:p>
    <w:p>
      <w:r>
        <w:t>2. Học sinh: SGK, nháp.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III. TIẾN TRÌNH DẠY HỌC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1: Mở đầu (7 phút)</w:t>
      </w:r>
    </w:p>
    <w:p>
      <w:r>
        <w:t>a) Mục tiêu: Dẫn nhập khái niệm logic thông qua điều kiện thực tế.</w:t>
      </w:r>
    </w:p>
    <w:p>
      <w:r>
        <w:t>b) Nội dung: Tình huống cửa hàng báo: 'Giảm giá 20% cho KH có thẻ thành viên VÀ mua hàng &gt;= 500k' - máy tính tính thế nào?</w:t>
      </w:r>
    </w:p>
    <w:p>
      <w:r>
        <w:t>c) Sản phẩm: Nhận thức ban đầu về từ khóa 'VÀ' trong điều kiện.</w:t>
      </w:r>
    </w:p>
    <w:p>
      <w:r>
        <w:t>d) Tổ chức thực hiện:</w:t>
      </w:r>
    </w:p>
    <w:p>
      <w:r>
        <w:t>- Bước 1: Chuyển giao nhiệm vụ học tập</w:t>
        <w:br/>
        <w:t xml:space="preserve">  GV đưa ra tình huống khuyến mãi, hỏi HS khi nào khách được giảm giá.</w:t>
      </w:r>
    </w:p>
    <w:p>
      <w:r>
        <w:t>- Bước 2: Thực hiện nhiệm vụ</w:t>
        <w:br/>
        <w:t xml:space="preserve">  HS phân tích tình huống, xác định có 2 điều kiện bắt buộc đồng thời.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2.1: Dữ liệu logic và giá trị True/False (25 phút)</w:t>
      </w:r>
    </w:p>
    <w:p>
      <w:r>
        <w:t>a) Mục tiêu: Hiểu bản chất kiểu dữ liệu Boolean và các phép so sánh tạo ra nó.</w:t>
      </w:r>
    </w:p>
    <w:p>
      <w:r>
        <w:t>b) Nội dung: Khái niệm True (1), False (0). Các phép toán quan hệ: &gt;, &lt;, &gt;=, &lt;=, ==, != tạo ra dữ liệu logic.</w:t>
      </w:r>
    </w:p>
    <w:p>
      <w:r>
        <w:t>c) Sản phẩm: Kết quả (Đúng/Sai) của một số mệnh đề toán học.</w:t>
      </w:r>
    </w:p>
    <w:p>
      <w:r>
        <w:t>d) Tổ chức thực hiện:</w:t>
      </w:r>
    </w:p>
    <w:p>
      <w:r>
        <w:t>- Bước 1: Chuyển giao nhiệm vụ học tập</w:t>
        <w:br/>
        <w:t xml:space="preserve">  GV đưa ra các biểu thức như 5 &gt; 3, 4 == 5 và yêu cầu HS trả lời Đúng/Sai.</w:t>
      </w:r>
    </w:p>
    <w:p>
      <w:r>
        <w:t>- Bước 2: Thực hiện nhiệm vụ</w:t>
        <w:br/>
        <w:t xml:space="preserve">  HS trả lời nhanh, ghi chú khái niệm dữ liệu logic.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2.2: Các phép toán logic (NOT/AND/OR) (30 phút)</w:t>
      </w:r>
    </w:p>
    <w:p>
      <w:r>
        <w:t>a) Mục tiêu: Xây dựng và ghi nhớ bảng chân trị của 3 phép toán logic cơ bản.</w:t>
      </w:r>
    </w:p>
    <w:p>
      <w:r>
        <w:t>b) Nội dung: Phép phủ định (NOT), phép hội (AND), phép tuyển (OR). Lập bảng chân trị cho từng phép toán.</w:t>
      </w:r>
    </w:p>
    <w:p>
      <w:r>
        <w:t>c) Sản phẩm: Bảng chân trị hoàn chỉnh.</w:t>
      </w:r>
    </w:p>
    <w:p>
      <w:r>
        <w:t>d) Tổ chức thực hiện:</w:t>
      </w:r>
    </w:p>
    <w:p>
      <w:r>
        <w:t>- Bước 1: Chuyển giao nhiệm vụ học tập</w:t>
        <w:br/>
        <w:t xml:space="preserve">  GV phát phiếu học tập trống, hướng dẫn quy tắc của AND, OR, NOT.</w:t>
      </w:r>
    </w:p>
    <w:p>
      <w:r>
        <w:t>- Bước 2: Thực hiện nhiệm vụ</w:t>
        <w:br/>
        <w:t xml:space="preserve">  HS làm việc nhóm 4, điền các giá trị True/False tương ứng vào bảng.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3: Luyện tập (20 phút)</w:t>
      </w:r>
    </w:p>
    <w:p>
      <w:r>
        <w:t>a) Mục tiêu: Thực hành tính toán biểu thức logic phức hợp.</w:t>
      </w:r>
    </w:p>
    <w:p>
      <w:r>
        <w:t>b) Nội dung: Thực hành: Lập bảng chân trị và tính kết quả các biểu thức logic phức hợp. 5 câu trắc nghiệm.</w:t>
      </w:r>
    </w:p>
    <w:p>
      <w:r>
        <w:t>c) Sản phẩm: Kết quả biểu thức logic trên phiếu làm bài.</w:t>
      </w:r>
    </w:p>
    <w:p>
      <w:r>
        <w:t>d) Tổ chức thực hiện:</w:t>
      </w:r>
    </w:p>
    <w:p>
      <w:r>
        <w:t>- Bước 1: Chuyển giao nhiệm vụ học tập</w:t>
        <w:br/>
        <w:t xml:space="preserve">  GV đưa ra bài tập: Tính giá trị của (A AND B) OR (NOT C) khi A=True, B=False, C=True.</w:t>
      </w:r>
    </w:p>
    <w:p>
      <w:r>
        <w:t>- Bước 2: Thực hiện nhiệm vụ</w:t>
        <w:br/>
        <w:t xml:space="preserve">  HS tính toán từng bước vào nháp.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4: Vận dụng (8 phút)</w:t>
      </w:r>
    </w:p>
    <w:p>
      <w:r>
        <w:t>a) Mục tiêu: Nhận biết ứng dụng logic trong đời sống và lập trình.</w:t>
      </w:r>
    </w:p>
    <w:p>
      <w:r>
        <w:t>b) Nội dung: Nêu ví dụ về thiết lập mật khẩu, hoặc điều kiện tìm kiếm trên Google (dùng toán tử AND, OR).</w:t>
      </w:r>
    </w:p>
    <w:p>
      <w:r>
        <w:t>c) Sản phẩm: Danh sách các ứng dụng thực tế.</w:t>
      </w:r>
    </w:p>
    <w:p>
      <w:r>
        <w:t>d) Tổ chức thực hiện:</w:t>
      </w:r>
    </w:p>
    <w:p>
      <w:r>
        <w:t>- Bước 1: Chuyển giao nhiệm vụ học tập</w:t>
        <w:br/>
        <w:t xml:space="preserve">  GV yêu cầu HS tìm một tình huống đời sống cần dùng kết hợp AND/OR.</w:t>
      </w:r>
    </w:p>
    <w:p>
      <w:r>
        <w:t>- Bước 2: Thực hiện nhiệm vụ</w:t>
        <w:br/>
        <w:t xml:space="preserve">  HS suy nghĩ, phát biểu nhanh.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