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sz w:val="22"/>
        </w:rPr>
        <w:t>Trường THPT: .....................           Tổ: Tin học</w:t>
      </w:r>
    </w:p>
    <w:p>
      <w:pPr>
        <w:spacing w:after="160"/>
      </w:pPr>
      <w:r>
        <w:rPr>
          <w:sz w:val="22"/>
        </w:rPr>
        <w:t>Họ và tên GV: .....................</w:t>
      </w:r>
    </w:p>
    <w:p>
      <w:pPr>
        <w:spacing w:before="120" w:after="80"/>
        <w:jc w:val="center"/>
      </w:pPr>
      <w:r>
        <w:rPr>
          <w:b/>
          <w:color w:val="C00000"/>
          <w:sz w:val="28"/>
        </w:rPr>
        <w:t>TÊN BÀI DẠY: BÀI 2. VAI TRÒ CỦA THIẾT BỊ THÔNG MINH VÀ TIN HỌC ĐỐI VỚI XÃ HỘI</w:t>
      </w:r>
    </w:p>
    <w:p>
      <w:pPr>
        <w:spacing w:after="40"/>
        <w:jc w:val="center"/>
      </w:pPr>
      <w:r>
        <w:rPr>
          <w:sz w:val="22"/>
        </w:rPr>
        <w:t>Môn học/Hoạt động giáo dục: Tin học;  Lớp: 10</w:t>
      </w:r>
    </w:p>
    <w:p>
      <w:pPr>
        <w:spacing w:after="200"/>
        <w:jc w:val="center"/>
      </w:pPr>
      <w:r>
        <w:rPr>
          <w:b/>
          <w:sz w:val="22"/>
        </w:rPr>
        <w:t>Thời gian thực hiện: 2 tiết (Tiết PPCT: 3–4)</w:t>
      </w:r>
    </w:p>
    <w:p>
      <w:pPr>
        <w:spacing w:after="160"/>
      </w:pPr>
      <w: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I. MỤC TIÊU</w:t>
      </w:r>
    </w:p>
    <w:p>
      <w:r>
        <w:rPr>
          <w:b/>
        </w:rPr>
        <w:t>1. Kiến thức:</w:t>
      </w:r>
    </w:p>
    <w:p>
      <w:r>
        <w:t>- Nêu được khái niệm thiết bị thông minh và phân biệt với thiết bị thường</w:t>
      </w:r>
    </w:p>
    <w:p>
      <w:r>
        <w:t>- Kể tên các thiết bị thông minh phổ biến (smartphone, smartwatch, smart TV, IoT...)</w:t>
      </w:r>
    </w:p>
    <w:p>
      <w:r>
        <w:t>- Trình bày được 4 vai trò chính của tin học: học tập, làm việc, giải trí, kết nối XH</w:t>
      </w:r>
    </w:p>
    <w:p>
      <w:r>
        <w:t>- Nhận biết được cả tác động tích cực lẫn hạn chế của công nghệ số</w:t>
      </w:r>
    </w:p>
    <w:p>
      <w:r>
        <w:rPr>
          <w:b/>
        </w:rPr>
        <w:t>2. Năng lực:</w:t>
      </w:r>
    </w:p>
    <w:p>
      <w:r>
        <w:t>a) Năng lực chung:</w:t>
      </w:r>
    </w:p>
    <w:p>
      <w:r>
        <w:t>- Tự chủ và tự học: Tìm hiểu các thiết bị thông minh quanh mình.</w:t>
      </w:r>
    </w:p>
    <w:p>
      <w:r>
        <w:t>- Giao tiếp và hợp tác: Trình bày, thảo luận về tác động của công nghệ số.</w:t>
      </w:r>
    </w:p>
    <w:p>
      <w:r>
        <w:t>- Giải quyết vấn đề và sáng tạo: Đề xuất cách sử dụng thiết bị an toàn, hiệu quả.</w:t>
      </w:r>
    </w:p>
    <w:p>
      <w:r>
        <w:t>b) Năng lực đặc thù (Năng lực Tin học):</w:t>
      </w:r>
    </w:p>
    <w:p>
      <w:r>
        <w:t>- NLa: Nhận biết và sử dụng các thiết bị thông minh cơ bản.</w:t>
      </w:r>
    </w:p>
    <w:p>
      <w:r>
        <w:t>- NLb: Ứng xử văn hóa, an toàn trên môi trường số.</w:t>
      </w:r>
    </w:p>
    <w:p>
      <w:r>
        <w:rPr>
          <w:b/>
        </w:rPr>
        <w:t>3. Phẩm chất:</w:t>
      </w:r>
    </w:p>
    <w:p>
      <w:r>
        <w:t>- Chăm chỉ: Hăng hái đóng góp ý kiến xây dựng bài.</w:t>
      </w:r>
    </w:p>
    <w:p>
      <w:r>
        <w:t>- Trách nhiệm: Có ý thức sử dụng công nghệ số một cách có trách nhiệm.</w:t>
      </w:r>
    </w:p>
    <w:p>
      <w:r>
        <w:t>- Trung thực: Chia sẻ đúng về thói quen sử dụng thiết bị của bản thân.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II. THIẾT BỊ DẠY HỌC VÀ HỌC LIỆU</w:t>
      </w:r>
    </w:p>
    <w:p>
      <w:r>
        <w:t>1. Giáo viên: Hình ảnh 6 thiết bị, video ngắn về IoT, máy chiếu.</w:t>
      </w:r>
    </w:p>
    <w:p>
      <w:r>
        <w:t>2. Học sinh: SGK, vở ghi.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III. TIẾN TRÌNH DẠY HỌC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1: Mở đầu (7 phút)</w:t>
      </w:r>
    </w:p>
    <w:p>
      <w:r>
        <w:t>a) Mục tiêu: Kích thích sự tò mò, khởi động bài học bằng trò chơi.</w:t>
      </w:r>
    </w:p>
    <w:p>
      <w:r>
        <w:t>b) Nội dung: Trò chơi 'Đoán thiết bị' qua 6 hình ảnh.</w:t>
      </w:r>
    </w:p>
    <w:p>
      <w:r>
        <w:t>c) Sản phẩm: Tên các thiết bị và điểm khác biệt cơ bản so với thiết bị truyền thống.</w:t>
      </w:r>
    </w:p>
    <w:p>
      <w:r>
        <w:t>d) Tổ chức thực hiện:</w:t>
      </w:r>
    </w:p>
    <w:p>
      <w:r>
        <w:t>- Bước 1: Chuyển giao nhiệm vụ học tập</w:t>
        <w:br/>
        <w:t xml:space="preserve">  GV chiếu 6 hình ảnh thiết bị (cả thông minh và thường), yêu cầu HS gọi tên và phân loại.</w:t>
      </w:r>
    </w:p>
    <w:p>
      <w:r>
        <w:t>- Bước 2: Thực hiện nhiệm vụ</w:t>
        <w:br/>
        <w:t xml:space="preserve">  HS quan sát, suy nghĩ cá nhân, giơ tay trả lời nhanh.</w:t>
        <w:br/>
        <w:t xml:space="preserve">  GV theo dõi, hỗ trợ HS trong quá trình thực hiện, gợi ý khi cần thiết.</w:t>
      </w:r>
    </w:p>
    <w:p>
      <w: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2.1: Thiết bị thông minh là gì (25 phút)</w:t>
      </w:r>
    </w:p>
    <w:p>
      <w:r>
        <w:t>a) Mục tiêu: Hiểu khái niệm và kể tên các thiết bị thông minh phổ biến.</w:t>
      </w:r>
    </w:p>
    <w:p>
      <w:r>
        <w:t>b) Nội dung: Khái niệm thiết bị thông minh, sự kết hợp với Internet of Things (IoT). Phân biệt với thiết bị thông thường.</w:t>
      </w:r>
    </w:p>
    <w:p>
      <w:r>
        <w:t>c) Sản phẩm: Danh sách các đặc điểm của thiết bị thông minh.</w:t>
      </w:r>
    </w:p>
    <w:p>
      <w:r>
        <w:t>d) Tổ chức thực hiện:</w:t>
      </w:r>
    </w:p>
    <w:p>
      <w:r>
        <w:t>- Bước 1: Chuyển giao nhiệm vụ học tập</w:t>
        <w:br/>
        <w:t xml:space="preserve">  GV yêu cầu HS đọc thông tin SGK, thảo luận nhóm đôi để đưa ra định nghĩa.</w:t>
      </w:r>
    </w:p>
    <w:p>
      <w:r>
        <w:t>- Bước 2: Thực hiện nhiệm vụ</w:t>
        <w:br/>
        <w:t xml:space="preserve">  HS trao đổi, so sánh tính năng của điện thoại cục gạch và smartphone.</w:t>
        <w:br/>
        <w:t xml:space="preserve">  GV theo dõi, hỗ trợ HS trong quá trình thực hiện, gợi ý khi cần thiết.</w:t>
      </w:r>
    </w:p>
    <w:p>
      <w: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2.2: Vai trò của tin học và thiết bị thông minh (30 phút)</w:t>
      </w:r>
    </w:p>
    <w:p>
      <w:r>
        <w:t>a) Mục tiêu: Nắm được 4 vai trò chính của tin học và nhận diện các tác động hai mặt.</w:t>
      </w:r>
    </w:p>
    <w:p>
      <w:r>
        <w:t>b) Nội dung: Vai trò: học tập, làm việc, giải trí, kết nối XH. Tác động tích cực (nhanh, tiện lợi) và hạn chế (nghiện, mất an toàn thông tin).</w:t>
      </w:r>
    </w:p>
    <w:p>
      <w:r>
        <w:t>c) Sản phẩm: Bảng tóm tắt vai trò và tác động của công nghệ số.</w:t>
      </w:r>
    </w:p>
    <w:p>
      <w:r>
        <w:t>d) Tổ chức thực hiện:</w:t>
      </w:r>
    </w:p>
    <w:p>
      <w:r>
        <w:t>- Bước 1: Chuyển giao nhiệm vụ học tập</w:t>
        <w:br/>
        <w:t xml:space="preserve">  GV chia lớp thành 4 nhóm tương ứng 4 vai trò. Các nhóm thảo luận cả mặt tích cực và hạn chế.</w:t>
      </w:r>
    </w:p>
    <w:p>
      <w:r>
        <w:t>- Bước 2: Thực hiện nhiệm vụ</w:t>
        <w:br/>
        <w:t xml:space="preserve">  HS làm việc nhóm, viết kết quả vào bảng phụ.</w:t>
        <w:br/>
        <w:t xml:space="preserve">  GV theo dõi, hỗ trợ HS trong quá trình thực hiện, gợi ý khi cần thiết.</w:t>
      </w:r>
    </w:p>
    <w:p>
      <w: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3: Luyện tập (20 phút)</w:t>
      </w:r>
    </w:p>
    <w:p>
      <w:r>
        <w:t>a) Mục tiêu: Củng cố kiến thức về thiết bị thông minh và tác động của nó.</w:t>
      </w:r>
    </w:p>
    <w:p>
      <w:r>
        <w:t>b) Nội dung: 5 câu trắc nghiệm và 1 bài tập tình huống về nghiện smartphone.</w:t>
      </w:r>
    </w:p>
    <w:p>
      <w:r>
        <w:t>c) Sản phẩm: Câu trả lời và cách xử lí tình huống.</w:t>
      </w:r>
    </w:p>
    <w:p>
      <w:r>
        <w:t>d) Tổ chức thực hiện:</w:t>
      </w:r>
    </w:p>
    <w:p>
      <w:r>
        <w:t>- Bước 1: Chuyển giao nhiệm vụ học tập</w:t>
        <w:br/>
        <w:t xml:space="preserve">  GV chiếu trắc nghiệm và đọc tình huống.</w:t>
      </w:r>
    </w:p>
    <w:p>
      <w:r>
        <w:t>- Bước 2: Thực hiện nhiệm vụ</w:t>
        <w:br/>
        <w:t xml:space="preserve">  HS làm cá nhân phần trắc nghiệm, thảo luận cặp đôi về tình huống.</w:t>
        <w:br/>
        <w:t xml:space="preserve">  GV theo dõi, hỗ trợ HS trong quá trình thực hiện, gợi ý khi cần thiết.</w:t>
      </w:r>
    </w:p>
    <w:p>
      <w:r>
        <w:t>- Bước 3: Báo cáo, thảo luận</w:t>
        <w:br/>
        <w:t xml:space="preserve">  GV tổ chức cho HS/đại diện nhóm báo cáo kết quả. HS/nhóm khác nhận xét, bổ sung, phản biện.</w:t>
      </w:r>
    </w:p>
    <w:p>
      <w:r>
        <w:t>- Bước 4: Kết luận, nhận định</w:t>
        <w:br/>
        <w:t xml:space="preserve">  GV nhận xét, đánh giá kết quả của HS. Chốt kiến thức/kỹ năng cốt lõi. HS ghi vở.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Hoạt động 4: Vận dụng (8 phút)</w:t>
      </w:r>
    </w:p>
    <w:p>
      <w:r>
        <w:t>a) Mục tiêu: Áp dụng vào thực tế gia đình/cá nhân.</w:t>
      </w:r>
    </w:p>
    <w:p>
      <w:r>
        <w:t>b) Nội dung: Khảo sát các thiết bị thông minh trong gia đình và đề xuất giải pháp sử dụng hợp lí.</w:t>
      </w:r>
    </w:p>
    <w:p>
      <w:r>
        <w:t>c) Sản phẩm: Bảng khảo sát nhỏ thực hiện tại nhà.</w:t>
      </w:r>
    </w:p>
    <w:p>
      <w:r>
        <w:t>d) Tổ chức thực hiện:</w:t>
      </w:r>
    </w:p>
    <w:p>
      <w:r>
        <w:t>- Bước 1: Chuyển giao nhiệm vụ học tập</w:t>
        <w:br/>
        <w:t xml:space="preserve">  GV giao nhiệm vụ lập danh sách thiết bị ở nhà và đánh giá hiệu quả sử dụng.</w:t>
      </w:r>
    </w:p>
    <w:p>
      <w:r>
        <w:t>- Bước 2: Thực hiện nhiệm vụ</w:t>
        <w:br/>
        <w:t xml:space="preserve">  HS ghi chép yêu cầu.</w:t>
        <w:br/>
        <w:t xml:space="preserve">  GV theo dõi, hỗ trợ HS trong quá trình thực hiện, gợi ý khi cần thiết.</w:t>
      </w:r>
    </w:p>
    <w:p>
      <w:r>
        <w:t>- Bước 3: Báo cáo, thảo luận</w:t>
        <w:br/>
        <w:t xml:space="preserve">  GV tổ chức cho HS/đại diện nhóm báo cáo kết quả (vào tiết sau). HS/nhóm khác nhận xét, bổ sung, phản biện.</w:t>
      </w:r>
    </w:p>
    <w:p>
      <w:r>
        <w:t>- Bước 4: Kết luận, nhận định</w:t>
        <w:br/>
        <w:t xml:space="preserve">  GV nhận xét, đánh giá kết quả của HS. Chốt kiến thức/kỹ năng cốt lõi. HS ghi vở.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