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10. THỰC HÀNH KHAI THÁC TÀI NGUYÊN TRÊN INTERNET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21–22)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pPr>
        <w:spacing w:after="80"/>
        <w:jc w:val="left"/>
      </w:pPr>
      <w:r>
        <w:rPr>
          <w:b/>
          <w:i w:val="0"/>
          <w:sz w:val="24"/>
        </w:rPr>
        <w:t>1. Kiến thức:</w:t>
      </w:r>
    </w:p>
    <w:p>
      <w:pPr>
        <w:pStyle w:val="ListBullet"/>
        <w:ind w:left="360"/>
      </w:pPr>
      <w:r>
        <w:rPr>
          <w:sz w:val="24"/>
        </w:rPr>
        <w:t>Thực hiện được việc tìm kiếm thông tin hiệu quả trên Internet.</w:t>
      </w:r>
    </w:p>
    <w:p>
      <w:pPr>
        <w:pStyle w:val="ListBullet"/>
        <w:ind w:left="360"/>
      </w:pPr>
      <w:r>
        <w:rPr>
          <w:sz w:val="24"/>
        </w:rPr>
        <w:t>Đánh giá được độ tin cậy của thông tin tìm kiếm.</w:t>
      </w:r>
    </w:p>
    <w:p>
      <w:pPr>
        <w:pStyle w:val="ListBullet"/>
        <w:ind w:left="360"/>
      </w:pPr>
      <w:r>
        <w:rPr>
          <w:sz w:val="24"/>
        </w:rPr>
        <w:t>Thực hiện được việc sử dụng thư điện tử và lưu trữ, chia sẻ tài liệu trên đám mây.</w:t>
      </w:r>
    </w:p>
    <w:p>
      <w:pPr>
        <w:spacing w:after="80"/>
        <w:jc w:val="left"/>
      </w:pPr>
      <w:r>
        <w:rPr>
          <w:b/>
          <w:i w:val="0"/>
          <w:sz w:val="24"/>
        </w:rPr>
        <w:t>2. Năng lực: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a) Năng lực chung:</w:t>
      </w:r>
    </w:p>
    <w:p>
      <w:pPr>
        <w:pStyle w:val="ListBullet"/>
        <w:ind w:left="720"/>
      </w:pPr>
      <w:r>
        <w:rPr>
          <w:sz w:val="24"/>
        </w:rPr>
        <w:t>Tự chủ và tự học: Tự tìm hiểu và khai thác tài nguyên trên Internet.</w:t>
      </w:r>
    </w:p>
    <w:p>
      <w:pPr>
        <w:pStyle w:val="ListBullet"/>
        <w:ind w:left="720"/>
      </w:pPr>
      <w:r>
        <w:rPr>
          <w:sz w:val="24"/>
        </w:rPr>
        <w:t>Giải quyết vấn đề và sáng tạo: Lựa chọn từ khóa và công cụ tìm kiếm phù hợp để giải quyết vấn đề.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b) Năng lực đặc thù (Năng lực Tin học):</w:t>
      </w:r>
    </w:p>
    <w:p>
      <w:pPr>
        <w:pStyle w:val="ListBullet"/>
        <w:ind w:left="720"/>
      </w:pPr>
      <w:r>
        <w:rPr>
          <w:sz w:val="24"/>
        </w:rPr>
        <w:t>NLc: Giải quyết vấn đề với sự hỗ trợ của công nghệ thông tin (Tìm kiếm, chọn lọc và đánh giá thông tin).</w:t>
      </w:r>
    </w:p>
    <w:p>
      <w:pPr>
        <w:spacing w:after="80"/>
        <w:jc w:val="left"/>
      </w:pPr>
      <w:r>
        <w:rPr>
          <w:b/>
          <w:i w:val="0"/>
          <w:sz w:val="24"/>
        </w:rPr>
        <w:t>3. Phẩm chất:</w:t>
      </w:r>
    </w:p>
    <w:p>
      <w:pPr>
        <w:pStyle w:val="ListBullet"/>
        <w:ind w:left="360"/>
      </w:pPr>
      <w:r>
        <w:rPr>
          <w:sz w:val="24"/>
        </w:rPr>
        <w:t>Chăm chỉ: Tích cực thực hành, tìm tòi các kỹ năng khai thác thông tin.</w:t>
      </w:r>
    </w:p>
    <w:p>
      <w:pPr>
        <w:pStyle w:val="ListBullet"/>
        <w:ind w:left="360"/>
      </w:pPr>
      <w:r>
        <w:rPr>
          <w:sz w:val="24"/>
        </w:rPr>
        <w:t>Trách nhiệm: Đánh giá đúng đắn độ tin cậy của thông tin, tuân thủ nguyên tắc an toàn khi sử dụng dịch vụ đám mây.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pPr>
        <w:spacing w:after="80"/>
        <w:jc w:val="left"/>
      </w:pPr>
      <w:r>
        <w:rPr>
          <w:b w:val="0"/>
          <w:i w:val="0"/>
          <w:sz w:val="24"/>
        </w:rPr>
        <w:t>1. Giáo viên: Máy tính, máy chiếu, phòng máy tính kết nối Internet, phiếu thực hành.</w:t>
      </w:r>
    </w:p>
    <w:p>
      <w:pPr>
        <w:spacing w:after="80"/>
        <w:jc w:val="left"/>
      </w:pPr>
      <w:r>
        <w:rPr>
          <w:b w:val="0"/>
          <w:i w:val="0"/>
          <w:sz w:val="24"/>
        </w:rPr>
        <w:t>2. Học sinh: SGK Tin học 10, vở ghi, thực hành trên máy tính.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after="80"/>
        <w:jc w:val="left"/>
      </w:pPr>
      <w:r>
        <w:rPr>
          <w:b/>
          <w:i w:val="0"/>
          <w:sz w:val="24"/>
        </w:rPr>
        <w:t>1. Hoạt động 1: Mở đầu (7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Kích thích sự hứng thú và nhận thức về tầm quan trọng của việc tìm kiếm thông tin hiệu quả.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GV nêu vấn đề về việc tìm kiếm một tài liệu chuyên sâu nhưng kết quả ra quá nhiều rác.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HS nhận diện được nhu cầu cần có kĩ năng tìm kiếm nâng cao.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nêu tình huống: Làm sao để tìm chính xác file PDF về 'Trí tuệ nhân tạo' trên trang đuôi .edu.vn mà không chứa từ 'game'? Yêu cầu HS thử nghiệm trên máy.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thử tìm kiếm theo thói quen cũ và thảo luận về kết quả thu được. GV quan sát và gợi ý.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gọi một số HS báo cáo kết quả tìm kiếm. Các HS khác quan sát và nhận xét.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dẫn dắt vào bài mới: Để tìm kiếm chính xác, ta cần dùng các cú pháp nâng cao của Google.</w:t>
      </w:r>
    </w:p>
    <w:p>
      <w:pPr>
        <w:spacing w:after="80"/>
        <w:jc w:val="left"/>
      </w:pPr>
      <w:r>
        <w:rPr>
          <w:b/>
          <w:i w:val="0"/>
          <w:sz w:val="24"/>
        </w:rPr>
        <w:t>2. Hoạt động 2: Hình thành kiến thức - Thực hành theo nhiệm vụ (55 phút)</w:t>
      </w:r>
    </w:p>
    <w:p>
      <w:pPr>
        <w:spacing w:after="80"/>
        <w:jc w:val="left"/>
      </w:pPr>
      <w:r>
        <w:rPr>
          <w:b/>
          <w:i w:val="0"/>
          <w:sz w:val="24"/>
        </w:rPr>
        <w:t>Nhiệm vụ 1: Tìm kiếm thông tin nâng cao và đánh giá độ tin cậy (25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HS sử dụng thành thạo các toán tử tìm kiếm và đánh giá được độ tin cậy của thông tin.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Sử dụng dấu ngoặc kép, site:, filetype:, minus (-). Kiểm tra nguồn, ngày đăng, tác giả, URL.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Kết quả tìm kiếm và nhận xét về độ tin cậy ghi vào phiếu thực hành.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hướng dẫn nhanh các cú pháp tìm kiếm và các tiêu chí đánh giá độ tin cậy. Phát phiếu thực hành.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thực hành trên máy tính theo yêu cầu của phiếu. GV theo dõi, hỗ trợ HS gặp khó khăn.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tổ chức cho các nhóm chia sẻ màn hình kết quả tìm kiếm. Các nhóm khác phản biện về độ tin cậy của trang web tìm được.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chốt lại các tiêu chí quan trọng khi đánh giá thông tin (Nguồn uy tín, tác giả rõ ràng, cập nhật mới).</w:t>
      </w:r>
    </w:p>
    <w:p>
      <w:pPr>
        <w:spacing w:after="80"/>
        <w:jc w:val="left"/>
      </w:pPr>
      <w:r>
        <w:rPr>
          <w:b/>
          <w:i w:val="0"/>
          <w:sz w:val="24"/>
        </w:rPr>
        <w:t>Nhiệm vụ 2: Sử dụng email, lưu trữ đám mây và tra cứu học thuật (30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HS biết sử dụng email và Google Drive để lưu trữ, chia sẻ.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Soạn, gửi, đính kèm file email; Upload, tạo thư mục, chia sẻ trên Drive; Tra cứu cơ sở dữ liệu học thuật.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File được tải lên Drive và chia sẻ với GV, email được gửi đi thành công.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yêu cầu HS lưu kết quả tìm kiếm vào file Word, tải lên Google Drive, tạo liên kết chia sẻ và gửi qua email cho GV.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thực hiện các thao tác trên tài khoản cá nhân. GV hỗ trợ giải quyết lỗi quyền truy cập chia sẻ.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mở hộp thư, kiểm tra trực tiếp một số email của HS trên máy chiếu. Nhận xét về tiêu đề thư, nội dung thư và quyền truy cập file.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đánh giá kỹ năng của HS, nhắc nhở về tính chuyên nghiệp khi gửi email và bảo mật khi chia sẻ file.</w:t>
      </w:r>
    </w:p>
    <w:p>
      <w:pPr>
        <w:spacing w:after="80"/>
        <w:jc w:val="left"/>
      </w:pPr>
      <w:r>
        <w:rPr>
          <w:b/>
          <w:i w:val="0"/>
          <w:sz w:val="24"/>
        </w:rPr>
        <w:t>3. Hoạt động 3: Luyện tập (20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Củng cố kỹ năng tổng hợp thông qua bài tập thực hành.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5 câu trắc nghiệm nhanh và 1 bài tập thực hành tổng hợp.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Đáp án trắc nghiệm và kết quả thực hành của HS.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chiếu 5 câu hỏi trắc nghiệm về cú pháp tìm kiếm. Giao bài tập: Tìm một bài báo khoa học về 'Biến đổi khí hậu' và chia sẻ.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suy nghĩ, trả lời trắc nghiệm và thao tác tìm bài báo trên máy tính cá nhân. GV giám sát.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gọi HS trả lời. Đại diện một số em chia sẻ link bài báo qua khung chat hoặc email.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chốt đáp án, nhận xét quá trình làm việc của học sinh.</w:t>
      </w:r>
    </w:p>
    <w:p>
      <w:pPr>
        <w:spacing w:after="80"/>
        <w:jc w:val="left"/>
      </w:pPr>
      <w:r>
        <w:rPr>
          <w:b/>
          <w:i w:val="0"/>
          <w:sz w:val="24"/>
        </w:rPr>
        <w:t>4. Hoạt động 4: Vận dụng (8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Vận dụng kiến thức vào giải quyết vấn đề thực tiễn.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Tạo một thư mục Drive dùng chung cho tổ để lưu trữ tài liệu học tập các môn.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Thư mục Drive được phân quyền hợp lý.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giao nhiệm vụ về nhà: Nhóm trưởng tạo thư mục chia sẻ cho cả tổ để quản lý bài tập nhóm.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ghi chú nhiệm vụ, lập kế hoạch thực hiện tại nhà.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HS sẽ báo cáo kết quả vào đầu tiết học sau qua việc gửi link cho GV.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tổng kết bài, nhấn mạnh tầm quan trọng của khai thác tài nguyên và chia sẻ an toàn.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