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Tiếng Anh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UNIT 8: NEW WAYS TO LEARN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Tiếng Anh;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9 tiết (Tiết PPCT: 64–72)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Từ vựng: e-learning, blended learning, self-study, interactive, digital literacy...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Ngữ pháp: Gerunds and Infinitives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Nhận biết, giải thích, và vận dụng được các kiến thức ngôn ngữ vào các kỹ năng nghe, nói, đọc, viết.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Năng lực chung: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Tự chủ và tự học: Tự chuẩn bị bài, tự tìm hiểu tài liệu liên quan đến chủ đề học tập.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Giao tiếp và hợp tác: Làm việc nhóm, trao đổi, đóng vai, thực hiện các dự án nhỏ.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Giải quyết vấn đề và sáng tạo: Chủ động giải quyết các tình huống, sáng tạo trong việc trình bày ý kiến, viết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Năng lực đặc thù (Năng lực ngôn ngữ):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Đọc hiểu: Nắm bắt ý chính và thông tin chi tiết qua bài đọc về lợi ích và hạn chế của học trực tuyến.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Nói: Thảo luận, tranh luận về thảo luận và đưa ra khuyến nghị về phương pháp học hiệu quả.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Nghe: Nghe hiểu thông tin chi tiết qua bài nghe sinh viên chia sẻ kinh nghiệm học trực tuyến.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Viết: Thực hành viết bài viết bài so sánh học online vs học truyền thống (comparison essay).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Chăm chỉ: Luôn cố gắng hoàn thành bài tập, có ý thức rèn luyện các kỹ năng ngôn ngữ.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Trách nhiệm: Nhận thức đúng đắn về các vấn đề xã hội liên quan đến chủ đề bài học.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Trung thực: Tự làm bài, không sao chép khi làm dự án, kiểm tra.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Giáo viên: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sách giáo viên, giáo án.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Máy tính, máy chiếu, loa, file âm thanh, slide bài giảng.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Học sinh:</w:t>
      </w:r>
    </w:p>
    <w:p>
      <w:pPr>
        <w:pStyle w:val="ListBullet"/>
        <w:spacing w:before="60" w:after="60" w:lineRule="auto" w:line="360"/>
        <w:ind w:left="360"/>
        <w:jc w:val="both"/>
      </w:pPr>
      <w:r>
        <w:rPr>
          <w:rFonts w:ascii="Times New Roman" w:hAnsi="Times New Roman"/>
          <w:sz w:val="26"/>
        </w:rPr>
        <w:t>Sách giáo khoa, vở ghi, đồ dùng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1-2: READING &amp; VOCABULARY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lợi ích và hạn chế của học trực tuyến.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3-4: GRAMMAR &amp; PRONUNCIATION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Gerunds and Infinitives.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5-6: LISTENING &amp; SPEAKING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thảo luận và đưa ra khuyến nghị về phương pháp học hiệu quả.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7-8: WRITING &amp; COMMUNICATION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viết bài so sánh học online vs học truyền thống (comparison essay).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FF"/>
          <w:sz w:val="26"/>
        </w:rPr>
        <w:t>TIẾT 9: LOOKING BACK &amp; PROJECT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1: Khởi động (Mở đầu)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Kích hoạt kiến thức nền, tạo hứng thú cho học sinh.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Trò chơi nhỏ hoặc xem video ngắn liên quan đến bài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học sinh, sự tập trung.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chiếu video/hình ảnh, đặt câu hỏi gợi mở cho học sinh, yêu cầu HS quan sát và trả lời.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quan sát, suy nghĩ cá nhân hoặc thảo luận nhóm đôi.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Nắm được từ vựng, cấu trúc ngữ pháp và kiến thức bài đọc/nghe.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Khám phá kiến thức về Ôn tập toàn bộ chương trình và báo cáo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tập hoàn thành trong SGK, ghi chép từ vựng/ngữ pháp.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phát phiếu học tập, yêu cầu HS đọc SGK, làm việc nhóm hoặc cá nhân để tìm hiểu bài.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thực hiện đọc bài, tìm thông tin, thảo luận nhóm.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và áp dụng kiến thức vừa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Làm các bài tập trắc nghiệm, tự luận, điền từ.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Đáp án các bài tập luyện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bài tập luyện tập trên bảng hoặc phiếu bài tập, chia nhóm thi đua.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tự lực hoàn thành bài tập, sau đó đối chiếu kết quả với bạn.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Mở rộng kiến thức, ứng dụng vào thực tế.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quyết tình huống thực tế, làm dự án, thuyết trình.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Bài thuyết trình, bài viết đoạn văn ngắn, sản phẩm dự 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giao nhiệm vụ dự án hoặc bài tập mở rộng cho học sinh thực hiện ở nhà hoặc trên lớp.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HS lập kế hoạch, phân công công việc, thu thập tài liệu.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tổ chức cho HS/đại diện nhóm báo cáo kết quả. HS/nhóm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GV nhận xét, đánh giá kết quả của HS. Chốt kiến thức/kỹ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