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Tổ: Tiếng Anh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BÀI 5. INVENTIONS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Tiếng Anh;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9 tiết (Tiết PPCT: 37–45)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1. Kiến thức: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Nhận biết và sử dụng được từ vựng chủ đề: invention, discovery, patent, innovative, revolutionize...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Nắm vững và áp dụng cấu trúc ngữ pháp: Relative clauses (mệnh đề quan hệ xác định và không xác định)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2. Năng lực: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Năng lực chung: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Tự chủ và tự học: Chủ động tìm hiểu từ vựng, ngữ pháp và hoàn thành các nhiệm vụ học tập.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Giao tiếp và hợp tác: Tích cực thảo luận nhóm, đóng vai và trình bày ý kiến trước lớp.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Giải quyết vấn đề và sáng tạo: Xử lý linh hoạt các tình huống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Năng lực đặc thù (Năng lực Tiếng Anh):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Giao tiếp ngôn ngữ: Hình thành phản xạ giao tiếp tự nhiên.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Kỹ năng Đọc (Reading): Đọc hiểu về một phát minh thay đổi thế giới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Kỹ năng Nói (Speaking): Trình bày về một sáng chế yêu thích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Kỹ năng Nghe (Listening): Nghe bài phóng sự về phát minh mới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Kỹ năng Viết (Writing): Viết đoạn văn mô tả một sáng chế (descriptive/informational)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3. Phẩm chất: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Chăm chỉ: Tích cực học tập, hoàn thành bài tập đầy đủ.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Trách nhiệm: Hoàn thành nhiệm vụ nhóm, chuẩn bị bài tốt.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Trung thực: Nghiêm túc trong kiểm tra và đánh giá.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1. Giáo viên: SGK Tiếng Anh 10 (Global Success), máy chiếu, bài giảng PowerPoint, file nghe (audio), phiếu học tập.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2. Học sinh: SGK, vở ghi, đồ dùng học tập.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1: Getting Started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(Giới thiệu chủ đề, từ vựng cơ bản và ngữ cảnh.).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2: Language - Vocabulary &amp; Pronunciation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(Mở rộng từ vựng và luyện phát âm.).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3: Language - Grammar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(Ngữ pháp: Relative clauses (mệnh đề quan hệ xác định và không xác định).).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4: Reading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(Đọc hiểu về một phát minh thay đổi thế giới.).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5: Speaking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(Trình bày về một sáng chế yêu thích.).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6: Listening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(Nghe bài phóng sự về phát minh mới.).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7: Writing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(Viết đoạn văn mô tả một sáng chế (descriptive/informational).).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8: Communication and Culture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(Giao tiếp xã hội và văn hóa: Các nhà phát minh nổi tiếng và ảnh hưởng toàn cầu.).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9: Looking Back &amp; Project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(Ôn tập và trình bày dự án nhóm.).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