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2. YOUR BODY AND YOU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10–18)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Nhận biết và sử dụng được từ vựng chủ đề: physical health, diet, nutrition, immune system, symptoms...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Nắm vững và áp dụng cấu trúc ngữ pháp: Past Simple &amp; Past Continuous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từ vựng, ngữ pháp và hoàn thành các nhiệm vụ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đóng vai và trình bày ý kiến trước lớp.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linh hoạt các tình huống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Tiếng Anh):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ngôn ngữ: Hình thành phản xạ giao tiếp tự nhiên.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Đọc (Reading): Đọc hiểu về các thói quen lành mạnh của tuổi teen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Nói (Speaking): Thảo luận và tư vấn về sức khỏe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Nghe (Listening): Nghe chương trình radio về sức khỏe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Viết (Writing): Viết thông báo/hướng dẫn chăm sóc sức khỏe (informational text)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học tập, hoàn thành bài tập đầy đủ.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Hoàn thành nhiệm vụ nhóm, chuẩn bị bài tốt.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Trung thực: Nghiêm túc trong kiểm tra và đánh giá.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 Tiếng Anh 10 (Global Success), máy chiếu, bài giảng PowerPoint, file nghe (audio), phiếu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1: Getting Started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(Giới thiệu chủ đề, từ vựng cơ bản và ngữ cảnh.).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2: Language - Vocabulary &amp; Pronunciation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(Mở rộng từ vựng và luyện phát âm.).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3: Language - Grammar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(Ngữ pháp: Past Simple &amp; Past Continuous.).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4: Reading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(Đọc hiểu về các thói quen lành mạnh của tuổi teen.).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5: Speaking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(Thảo luận và tư vấn về sức khỏe.).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6: Listening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(Nghe chương trình radio về sức khỏe.).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7: Writing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(Viết thông báo/hướng dẫn chăm sóc sức khỏe (informational text).).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8: Communication and Culture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(Giao tiếp xã hội và văn hóa: Quan niệm về sức khỏe ở các nền văn hóa.).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9: Looking Back &amp; Project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(Ôn tập và trình bày dự án nhóm.).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