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Hoá học – Sinh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12. TỐC ĐỘ PHẢN ỨNG HOÁ HỌC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Hoá học;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23 – 24)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tốc độ phản ứng hoá học và cách biểu diễn qua nồng độ theo thời gian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5 yếu tố ảnh hưởng đến tốc độ phản ứng: nồng độ, nhiệt độ, áp suất, diện tích bề mặt, xúc tác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được ảnh hưởng của từng yếu tố bằng thuyết va chạm hiệu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Vận dụng tốc độ phản ứng giải thích các hiện tượng thực tế: nấu ăn, bảo quản thực phẩm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tiến hành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phân tích hiện tượng thí nghiệm, trình bày kết quả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hoá học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(Hoá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hoá học: nêu được khái niệm, tính chất, quy luật phản ứng hoá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hoá học: giải thích hiện tượng thực tế, giải bài toán hoá học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đầy đủ hiện tượng và kết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nhận xét khách quan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sử dụng hoá chất an toàn, xử lí chất thải đúng quy định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Hoá học 10 KNTT, hoá chất và dụng cụ thí nghiệm, máy chiếu, phiếu HT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Hoá học 10, vở ghi, máy tính, kính bảo hộ khi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tốc độ phản ứng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 biểu diễn hoặc chiếu video minh hoạ hiện tượng hoá học liên quan đến tốc độ phản ứng hoá học. Hỏi: 'Em quan sát thấy gì? Tại sao xảy ra hiện tượng đó?' HS quan sát và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ghi lại hiện tượng quan sát và đặt ít nhất 1 câu hỏi muốn tìm hiểu.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hiện tượng và câu hỏi. Lớp bổ sung.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học về tốc độ phản ứng hoá học. Nêu mục tiêu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khái niệm, tính chất và phương trình phản ứng của tốc độ phản ứng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thực hiện thí nghiệm (nếu có), thảo luận nhóm hoàn thành phiếu HT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tính chất, phương trình phản ứng Phương trình: v = ΔC/Δt (mol/L·s); Tăng T lên 10°C: v tăng 2–4 lần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4 nhóm. Phát phiếu HT và yêu cầu nghiên cứu SGK về tốc độ phản ứng hoá học. Nhóm 1+2: tìm hiểu khái niệm, cấu tạo, tính chất vật lí. Nhóm 3+4: tính chất hoá học, phương trình phản ứng, ứng dụng.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hỗ trợ, gợi mở câu hỏi tư duy.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bày. Lớp nhận xét, bổ sung.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về tốc độ phản ứng hoá học. Ghi phương trình hoá học lên bảng.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Bài tập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về tốc độ phản ứng hoá học giải đúng các bài tập hoá học cơ bản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nhận biết đến vận dụng về tốc độ phản ứng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viết đủ phương trình, có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gồm 3 bài: Bài 1 (cơ bản – nhận biết/viết PTPƯ), Bài 2 (trung bình – tính khối lượng hoặc thể tích chất), Bài 3 (nâng cao – phối hợp nhiều kiến thức về tốc độ phản ứng hoá học). Thời gian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cá nhân. GV quan sát, ghi nhận lỗi phổ biến để chữa.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bày. Lớp nhận xét từng bài. GV hướng dẫn bài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 và lỗi hay gặp. HS tự chỉnh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bằng kiến thức về tốc độ phản ứng hoá học và nêu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 có liên quan đến tốc độ phản ứng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hoá học, nêu ứng dụng thực tiễn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nêu 1–2 tình huống thực tế liên quan đến tốc độ phản ứng hoá học trong công nghiệp, đời sống hoặc môi trường. Nhóm 4 HS: giải thích hiện tượng bằng kiến thức hoá học; đề xuất 2 ứng dụng hoặc biện pháp liên quan. Thời gian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xét. GV bổ sung thông tin thực tế.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bài. Nhấn mạnh ý nghĩa ứng dụng và bảo vệ môi trường.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12</w:t>
        <w:br/>
        <w:t>TỐC ĐỘ PHẢN ỨNG: v = ΔC/Δt (mol/L·s)</w:t>
        <w:br/>
        <w:br/>
        <w:t>YẾU TỐ ẢNH HƯỞNG:</w:t>
        <w:br/>
        <w:t>| Yếu tố | Tăng yếu tố → tốc độ | Giải thích |</w:t>
        <w:br/>
        <w:t>|--------|----------------------|------------|</w:t>
        <w:br/>
        <w:t>| Nồng độ | Tăng | Va chạm nhiều hơn |</w:t>
        <w:br/>
        <w:t>| Nhiệt độ | Tăng mạnh | Va chạm có đủ năng lượng |</w:t>
        <w:br/>
        <w:t>| Áp suất (khí) | Tăng | Nồng độ khí tăng |</w:t>
        <w:br/>
        <w:t>| Diện tích bề mặt | Tăng | Diện tích tiếp xúc tăng |</w:t>
        <w:br/>
        <w:t>| Xúc tác | Tăng | Hạ năng lượng hoạt hoá |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