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2. NGUYÊN TỐ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2 tiết (Tiết PPCT: 4–5)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Khái niệm nguyên tố (cùng Z); Số hiệu nguyên tử Z; Số khối A=Z+N; Đồng vị (cùng Z khác N); Khối lượng nguyên tử tương đối (nguyên tử khối); Khối lượng mol nguyên tử (g/mol)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55 phút (Mục 1: ~25 phút, Mục 2: ~30 phút))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Khái niệm nguyên tố (cùng Z); Số hiệu nguyên tử Z; Số khối A=Z+N; Đồng vị (cùng Z khác N); Khối lượng nguyên tử tương đối (nguyên tử khối); Khối lượng mol nguyên tử (g/mol).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20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